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Schellenstrasse 10,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572743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2722522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 Tom Elknis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