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602916" name="ccefe500-bed5-11ef-b4c1-018d7390f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348447" name="ccefe500-bed5-11ef-b4c1-018d7390ff1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964735" name="d804a7f0-bed5-11ef-ac6d-afb563047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181396" name="d804a7f0-bed5-11ef-ac6d-afb563047f3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970577" name="fad85dd0-bed5-11ef-aa29-f38567560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099640" name="fad85dd0-bed5-11ef-aa29-f38567560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978683" name="031cc2b0-bed6-11ef-8bf5-7f85545c24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528097" name="031cc2b0-bed6-11ef-8bf5-7f85545c24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272999" name="131114a0-bed6-11ef-b7ba-21aff38c5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429213" name="131114a0-bed6-11ef-b7ba-21aff38c56c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417298" name="19c081a0-bed6-11ef-8f17-136a98edf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31042" name="19c081a0-bed6-11ef-8f17-136a98edffa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088838" name="2b2ccd90-bed6-11ef-9bd0-d36ba47e4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664324" name="2b2ccd90-bed6-11ef-9bd0-d36ba47e4c3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602686" name="31e9cf20-bed6-11ef-8e33-79b81b318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10556" name="31e9cf20-bed6-11ef-8e33-79b81b318fb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027351" name="2d23c620-bed7-11ef-bebd-bdf38c04c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367789" name="2d23c620-bed7-11ef-bebd-bdf38c04c19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648868" name="36786280-bed7-11ef-b25f-85540fa293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03164" name="36786280-bed7-11ef-b25f-85540fa293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129692" name="45984d70-bed7-11ef-9f69-71146fd07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811915" name="45984d70-bed7-11ef-9f69-71146fd079f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60727" name="4db5a250-bed7-11ef-ac4c-833260c6cc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657013" name="4db5a250-bed7-11ef-ac4c-833260c6cca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018338" name="6440f740-bed7-11ef-a5b4-e93d09acc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510478" name="6440f740-bed7-11ef-a5b4-e93d09acc36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605114" name="6c0556b0-bed7-11ef-86af-2f1b58178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189940" name="6c0556b0-bed7-11ef-86af-2f1b581786b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024084" name="9027fac0-bed7-11ef-8c79-35a34d605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903369" name="9027fac0-bed7-11ef-8c79-35a34d60587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933474" name="96c25920-bed7-11ef-b3f2-4707d1c3f8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514401" name="96c25920-bed7-11ef-b3f2-4707d1c3f89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/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887914" name="59c95750-beda-11ef-a8ab-c749c3da7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291973" name="59c95750-beda-11ef-a8ab-c749c3da7ee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213593" name="642a3390-beda-11ef-a892-a3490fa161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450484" name="642a3390-beda-11ef-a892-a3490fa161c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787966" name="86f50fd0-beda-11ef-a0ae-01ecaea5bb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53281" name="86f50fd0-beda-11ef-a0ae-01ecaea5bb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578847" name="8d2d02e0-beda-11ef-8bda-e9e46b08f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19154" name="8d2d02e0-beda-11ef-8bda-e9e46b08f8b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647423" name="a5a29ba0-beda-11ef-b04e-cbf622dde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113700" name="a5a29ba0-beda-11ef-b04e-cbf622dde9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582027" name="e0ab5ed0-beda-11ef-82f3-c5f66ba9c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013923" name="e0ab5ed0-beda-11ef-82f3-c5f66ba9c9b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780606" name="bce2e8b0-beda-11ef-a821-556ec481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729761" name="bce2e8b0-beda-11ef-a821-556ec481c8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978032" name="c3892df0-beda-11ef-8219-c19ea7d916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837200" name="c3892df0-beda-11ef-8219-c19ea7d9169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34470" name="62878aa0-bedb-11ef-9a61-8bea83d05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054342" name="62878aa0-bedb-11ef-9a61-8bea83d051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985882" name="67582580-bedb-11ef-9bbe-1bf40537a2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634142" name="67582580-bedb-11ef-9bbe-1bf40537a26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350601" name="7c662940-bedb-11ef-8a6a-55b619460f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3937" name="7c662940-bedb-11ef-8a6a-55b619460f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23704" name="94769790-bedb-11ef-a5ef-db496485b5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723810" name="94769790-bedb-11ef-a5ef-db496485b5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289813" name="065442d0-bedd-11ef-ad7f-89be9c552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586894" name="065442d0-bedd-11ef-ad7f-89be9c5525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111123" name="0ddf42c0-bedd-11ef-9fd1-3d37eafd6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281056" name="0ddf42c0-bedd-11ef-9fd1-3d37eafd681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016549" name="202cee00-bedd-11ef-aee1-391de845b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08225" name="202cee00-bedd-11ef-aee1-391de845b8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594236" name="2654db80-bedd-11ef-8adb-8742b7690a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755972" name="2654db80-bedd-11ef-8adb-8742b7690ac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5429427" name="377b92f0-bedd-11ef-8fad-fd45146591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76781" name="377b92f0-bedd-11ef-8fad-fd451465915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376325" name="3c27b5e0-bedd-11ef-a3a9-1b2dd06c5e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79356" name="3c27b5e0-bedd-11ef-a3a9-1b2dd06c5ef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120236" name="13ae01d0-bedf-11ef-a2ae-7543fce5e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484816" name="13ae01d0-bedf-11ef-a2ae-7543fce5e09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359589" name="24496930-bedf-11ef-baf4-c9592ad91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152880" name="24496930-bedf-11ef-baf4-c9592ad91cc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Holzwolle leicht 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895516" name="3e4d6a20-bedf-11ef-8bcf-b381e80f5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443099" name="3e4d6a20-bedf-11ef-8bcf-b381e80f5ae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212479" name="472d24a0-bedf-11ef-b9af-c19827311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051039" name="472d24a0-bedf-11ef-b9af-c198273118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678025" name="488973a0-c07c-11ef-a95f-d7bec7b2a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590145" name="488973a0-c07c-11ef-a95f-d7bec7b2a9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544380" name="50359020-c07c-11ef-951d-5796005b2f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47159" name="50359020-c07c-11ef-951d-5796005b2fa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Schellenstrasse 10, 8708 Männedorf</w:t>
          </w:r>
        </w:p>
        <w:p>
          <w:pPr>
            <w:spacing w:before="0" w:after="0"/>
          </w:pPr>
          <w:r>
            <w:t>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