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Talackerstrasse 5, 8156 Oberhasli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982106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218281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