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Spielzimmer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83062204" name="76f03260-2a62-11f0-8649-1dbdeba4a47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51150035" name="76f03260-2a62-11f0-8649-1dbdeba4a47b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85620100" name="7a6e83b0-2a62-11f0-b928-bb3136a3a92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51148398" name="7a6e83b0-2a62-11f0-b928-bb3136a3a922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Spielzimmer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59878373" name="99755310-2a62-11f0-8cf3-9fbe350d78c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22900666" name="99755310-2a62-11f0-8cf3-9fbe350d78c1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57282235" name="9f1b1840-2a62-11f0-9c64-b30eeb09523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0978592" name="9f1b1840-2a62-11f0-9c64-b30eeb095232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Talackerstrasse 5, 8156 Oberhasli</w:t>
          </w:r>
        </w:p>
        <w:p>
          <w:pPr>
            <w:spacing w:before="0" w:after="0"/>
          </w:pPr>
          <w:r>
            <w:t>266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