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Hubstrasse 20, 8560 Märstetten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87381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52925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