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Räucherofen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1591591" name="68595d60-298d-11f0-b9c6-cf16f281af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37164" name="68595d60-298d-11f0-b9c6-cf16f281af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4211065" name="6cfa83d0-298d-11f0-864a-3fc22bb20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7067537" name="6cfa83d0-298d-11f0-864a-3fc22bb2037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626934" name="6699a4a0-2990-11f0-83a4-a1b9799ef0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351069" name="6699a4a0-2990-11f0-83a4-a1b9799ef0b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6749698" name="6b7e8ad0-2990-11f0-b70d-fdba9d12c6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852534" name="6b7e8ad0-2990-11f0-b70d-fdba9d12c6d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448298" name="7e70da80-2990-11f0-a9bb-f7d8272f7a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362828" name="7e70da80-2990-11f0-a9bb-f7d8272f7aa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9304645" name="81edcc40-2990-11f0-afc7-bd88a4680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856517" name="81edcc40-2990-11f0-afc7-bd88a4680f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4831940" name="8e89cb70-2990-11f0-b5d6-2788d9946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509187" name="8e89cb70-2990-11f0-b5d6-2788d9946f3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352499" name="93091200-2990-11f0-9e0a-63e35ee56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02061" name="93091200-2990-11f0-9e0a-63e35ee56be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34842" name="b3b8af60-2990-11f0-98d7-1993a17e2a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3284708" name="b3b8af60-2990-11f0-98d7-1993a17e2ab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017366" name="b93d09e0-2990-11f0-8535-79a5db42ce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760152" name="b93d09e0-2990-11f0-8535-79a5db42ce3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4913423" name="d0014920-2990-11f0-b23e-bd488f7a5a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129782" name="d0014920-2990-11f0-b23e-bd488f7a5ae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276410" name="d385dc00-2990-11f0-9cb8-716d9d5ba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485857" name="d385dc00-2990-11f0-9cb8-716d9d5ba9e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148926" name="ec7fbff0-2990-11f0-8ab2-ab6079900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870697" name="ec7fbff0-2990-11f0-8ab2-ab607990080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746408" name="f1b2ed30-2990-11f0-90b9-47a591ebc8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068659" name="f1b2ed30-2990-11f0-90b9-47a591ebc81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770704" name="03fffc30-2991-11f0-bbdf-b1ecd29da2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415495" name="03fffc30-2991-11f0-bbdf-b1ecd29da20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731981" name="07a647e0-2991-11f0-98f7-3f9d11cd35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25919" name="07a647e0-2991-11f0-98f7-3f9d11cd355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1568333" name="1c32bf90-2991-11f0-b5a9-3759aadb1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014778" name="1c32bf90-2991-11f0-b5a9-3759aadb114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050170" name="2198bca0-2991-11f0-8e08-7785a91e2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042201" name="2198bca0-2991-11f0-8e08-7785a91e2af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866255" name="4a8a9c00-2991-11f0-a265-47478ac79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161396" name="4a8a9c00-2991-11f0-a265-47478ac794b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651589" name="502bcd50-2991-11f0-8f98-d57ced8290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211952" name="502bcd50-2991-11f0-8f98-d57ced8290d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651442" name="6278dc50-2991-11f0-823c-a3a9f4ece8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188927" name="6278dc50-2991-11f0-823c-a3a9f4ece80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74124" name="669b35d0-2991-11f0-b5a8-738f030811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041000" name="669b35d0-2991-11f0-b5a8-738f0308111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069159" name="89947510-2991-11f0-ab9f-d7ea235750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456801" name="89947510-2991-11f0-ab9f-d7ea2357501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906457" name="927cbb10-2991-11f0-ba04-eb02d0a29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477270" name="927cbb10-2991-11f0-ba04-eb02d0a2988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8034728" name="7bb42eb0-2994-11f0-b7d3-63e43ba54c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983211" name="7bb42eb0-2994-11f0-b7d3-63e43ba54ca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687905" name="81988380-2994-11f0-b6ad-d9dec0caed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069911" name="81988380-2994-11f0-b6ad-d9dec0caed0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840390" name="9522a660-2994-11f0-bdae-d72386456f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513758" name="9522a660-2994-11f0-bdae-d72386456f8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590631" name="98bc20d0-2994-11f0-a489-e37e39168c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664973" name="98bc20d0-2994-11f0-a489-e37e39168c9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949854" name="ac5e3880-2994-11f0-a0ca-09b97fdd75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808059" name="ac5e3880-2994-11f0-a0ca-09b97fdd754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243582" name="b22197d0-2994-11f0-8597-8f6f46d03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09303" name="b22197d0-2994-11f0-8597-8f6f46d03e8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0390442" name="e69ad210-2994-11f0-a27e-0949405f6c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961382" name="e69ad210-2994-11f0-a27e-0949405f6c3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6962155" name="edd56810-2994-11f0-95d1-d9a084961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993644" name="edd56810-2994-11f0-95d1-d9a0849616b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1001011" name="0355b5a0-2995-11f0-96a3-1f372ab530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622902" name="0355b5a0-2995-11f0-96a3-1f372ab5300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04297" name="0c66b950-2995-11f0-af82-a752bf300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7924" name="0c66b950-2995-11f0-af82-a752bf30016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475172" name="21fc63a0-2995-11f0-af7c-2777963cda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668764" name="21fc63a0-2995-11f0-af7c-2777963cda8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627141" name="2789bed0-2995-11f0-8556-83c49fd3a4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953859" name="2789bed0-2995-11f0-8556-83c49fd3a44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9591226" name="33011420-2995-11f0-8355-43b7beecbe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632813" name="33011420-2995-11f0-8355-43b7beecbe5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133162" name="36b96130-2995-11f0-a70f-a5b6456cc1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653651" name="36b96130-2995-11f0-a70f-a5b6456cc1c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3175128" name="411ed150-2995-11f0-82ec-19e4ed8805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160205" name="411ed150-2995-11f0-82ec-19e4ed8805e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560247" name="48e92430-2995-11f0-9756-d795ebc267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313373" name="48e92430-2995-11f0-9756-d795ebc267e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1851063" name="66483700-2995-11f0-8820-ad4177b3ff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1533690" name="66483700-2995-11f0-8820-ad4177b3ffa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443660" name="6a28a580-2995-11f0-ae68-73d76ff5e7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892019" name="6a28a580-2995-11f0-ae68-73d76ff5e7a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766139" name="790d5c30-2995-11f0-af56-9741dae77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168178" name="790d5c30-2995-11f0-af56-9741dae7795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7503140" name="7d2db9e0-2995-11f0-9675-278697833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451581" name="7d2db9e0-2995-11f0-9675-278697833955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405280" name="08f60720-2996-11f0-b0b4-efbd96db30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827138" name="08f60720-2996-11f0-b0b4-efbd96db304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6044508" name="1ff8aef0-2996-11f0-a2df-3116737d3e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8037070" name="1ff8aef0-2996-11f0-a2df-3116737d3ea6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372883" name="b59a31e0-2996-11f0-ba43-5ba05a417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485805" name="b59a31e0-2996-11f0-ba43-5ba05a417df6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740498" name="e012ff60-2996-11f0-8a84-59474ea38a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123106" name="e012ff60-2996-11f0-8a84-59474ea38a0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/ Garage / Scheune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84765" name="438ed500-2997-11f0-85d6-3749aab67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555317" name="438ed500-2997-11f0-85d6-3749aab67c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7565865" name="4d23aeb0-2997-11f0-9502-3163449ece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654006" name="4d23aeb0-2997-11f0-9502-3163449ecee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8357882" name="ff440120-2998-11f0-85ef-9fd9807c76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487752" name="ff440120-2998-11f0-85ef-9fd9807c76d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226088" name="03d5e550-2999-11f0-906c-494369b3f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645252" name="03d5e550-2999-11f0-906c-494369b3f3d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299720" name="c314d470-299a-11f0-ae0b-f994344b32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472074" name="c314d470-299a-11f0-ae0b-f994344b32b8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4134338" name="c8f27280-299a-11f0-b7a6-3311dbb10b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949530" name="c8f27280-299a-11f0-b7a6-3311dbb10b3b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755995" name="e78d60b0-299a-11f0-b5d6-f9222e9f88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298811" name="e78d60b0-299a-11f0-b5d6-f9222e9f886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7343984" name="f1a96bc0-299a-11f0-bd10-0790598d53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435478" name="f1a96bc0-299a-11f0-bd10-0790598d538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968877" name="4cf575f0-299b-11f0-9253-af4d5a6f60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398597" name="4cf575f0-299b-11f0-9253-af4d5a6f60b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9203514" name="5003ee70-299b-11f0-b6b7-4bd3a71daa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538240" name="5003ee70-299b-11f0-b6b7-4bd3a71daa1d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Welleternit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4928499" name="a6886c30-29a0-11f0-a624-fdd4c80944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372261" name="a6886c30-29a0-11f0-a624-fdd4c809443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0725654" name="b0f667d0-29a0-11f0-a763-8997c16cb3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965188" name="b0f667d0-29a0-11f0-a763-8997c16cb30f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Hubstrasse 20, 8560 Märstetten</w:t>
          </w:r>
        </w:p>
        <w:p>
          <w:pPr>
            <w:spacing w:before="0" w:after="0"/>
          </w:pPr>
          <w:r>
            <w:t>265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