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 + Halle Alte Strasse 45,  5734 Reinach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260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90240006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0395703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