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+ Halle Alte Strasse 45,  5734 Reinach </w:t>
          </w:r>
        </w:p>
        <w:p>
          <w:pPr>
            <w:spacing w:before="0" w:after="0"/>
          </w:pPr>
          <w:r>
            <w:t>260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