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215088" name="0d496480-269d-11f0-be53-9be8ea0e5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767500" name="0d496480-269d-11f0-be53-9be8ea0e54c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869829" name="13f17e80-269d-11f0-8af0-fdda21d07b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988616" name="13f17e80-269d-11f0-8af0-fdda21d07b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738500" name="29966b10-269d-11f0-9113-134ff5f73f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321597" name="29966b10-269d-11f0-9113-134ff5f73fc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5108821" name="2e0759c0-269d-11f0-9a74-616697ee33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393033" name="2e0759c0-269d-11f0-9a74-616697ee33e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5219160" name="3d409910-269d-11f0-8f48-e102fc569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845546" name="3d409910-269d-11f0-8f48-e102fc569df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730217" name="43211d50-269d-11f0-807e-43da5c9a80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14504" name="43211d50-269d-11f0-807e-43da5c9a800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525805" name="e5f32c60-269f-11f0-a9c5-434c0b95a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18417" name="e5f32c60-269f-11f0-a9c5-434c0b95a97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4386491" name="eb808790-269f-11f0-b459-c3accc0e4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506097" name="eb808790-269f-11f0-b459-c3accc0e440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646941" name="fb434230-269f-11f0-a7bf-07e5cd9965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549631" name="fb434230-269f-11f0-a7bf-07e5cd9965a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243136" name="fee966d0-269f-11f0-878c-29a3aca6fe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081771" name="fee966d0-269f-11f0-878c-29a3aca6fe2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7889588" name="0c980e80-26a0-11f0-85f2-1bf4ff595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781134" name="0c980e80-26a0-11f0-85f2-1bf4ff5954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1980390" name="105eb370-26a0-11f0-81e4-27bbe1663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391906" name="105eb370-26a0-11f0-81e4-27bbe16639c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903161" name="1eb078f0-26a0-11f0-8f00-0bf8d7dc35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050623" name="1eb078f0-26a0-11f0-8f00-0bf8d7dc35d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255068" name="7b860950-26a0-11f0-9cda-118cca1004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89103" name="7b860950-26a0-11f0-9cda-118cca1004d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653962" name="2fb7c180-26a0-11f0-a52b-1b8e690399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59216" name="2fb7c180-26a0-11f0-a52b-1b8e690399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9038218" name="898fa240-26a0-11f0-a559-c9b9d419bc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793703" name="898fa240-26a0-11f0-a559-c9b9d419bcf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2258213" name="63a90710-26a0-11f0-a36d-2789609066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170874" name="63a90710-26a0-11f0-a36d-27896090665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3792482" name="6801b2d0-26a0-11f0-858c-59a3b763b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222397" name="6801b2d0-26a0-11f0-858c-59a3b763b37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1249667" name="ae418e00-26a0-11f0-948e-555a8d11e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897001" name="ae418e00-26a0-11f0-948e-555a8d11e7f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0631758" name="b1f63190-26a0-11f0-bdc8-134fe9ae41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9677012" name="b1f63190-26a0-11f0-bdc8-134fe9ae416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0430622" name="bed3cda0-26a0-11f0-8fce-3bc047576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256344" name="bed3cda0-26a0-11f0-8fce-3bc047576a2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160777" name="c6a46210-26a0-11f0-93e9-577a689cc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3286" name="c6a46210-26a0-11f0-93e9-577a689cc71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4368084" name="d8c976b0-26a0-11f0-b5c6-1df414fb4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122025" name="d8c976b0-26a0-11f0-b5c6-1df414fb47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997514" name="db8bcb00-26a0-11f0-bf9f-f37cded32a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468426" name="db8bcb00-26a0-11f0-bf9f-f37cded32a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5314980" name="f71e3420-26a0-11f0-bc8d-f5775b482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638495" name="f71e3420-26a0-11f0-bc8d-f5775b482ca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740250" name="f97e1d20-26a0-11f0-bc7f-0f9f53943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143845" name="f97e1d20-26a0-11f0-bc7f-0f9f5394387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63764" name="08598500-26a1-11f0-9eb0-a3a1402bd9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556312" name="08598500-26a1-11f0-9eb0-a3a1402bd9f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99463" name="0d3cbd80-26a1-11f0-b4d1-f7656590b4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572015" name="0d3cbd80-26a1-11f0-b4d1-f7656590b4e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34069" name="17c54600-26a1-11f0-a522-014c4f3559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109865" name="17c54600-26a1-11f0-a522-014c4f35595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301105" name="1e08aac0-26a1-11f0-b77f-7dd31410c2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437025" name="1e08aac0-26a1-11f0-b77f-7dd31410c2b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094015" name="9a991840-26a1-11f0-a837-97e888cfa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182296" name="9a991840-26a1-11f0-a837-97e888cfac5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427329" name="9f83a3c0-26a1-11f0-9a99-672ac8b45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757880" name="9f83a3c0-26a1-11f0-9a99-672ac8b45f6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016982" name="1884a8f0-26a2-11f0-82d0-53560001c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337776" name="1884a8f0-26a2-11f0-82d0-53560001c16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103546" name="1e2c42e0-26a2-11f0-a70f-05c518b4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25545" name="1e2c42e0-26a2-11f0-a70f-05c518b4812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351982" name="bf4457d0-26a2-11f0-b641-3fd10fe9e5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77477" name="bf4457d0-26a2-11f0-b641-3fd10fe9e5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574695" name="c4c5cc20-26a2-11f0-b37f-e78aa81de0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995745" name="c4c5cc20-26a2-11f0-b37f-e78aa81de04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806282" name="58fd10b0-26a3-11f0-9acc-8be6dbb48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192261" name="58fd10b0-26a3-11f0-9acc-8be6dbb48ba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106292" name="5e446230-26a3-11f0-a34f-4b2ce2aa1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34871" name="5e446230-26a3-11f0-a34f-4b2ce2aa1ab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Eichliweg 30, 5103 Möriken-Wildegg</w:t>
          </w:r>
        </w:p>
        <w:p>
          <w:pPr>
            <w:spacing w:before="0" w:after="0"/>
          </w:pPr>
          <w:r>
            <w:t>263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