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 + Halle Alte Strasse 45,  5734 Reinach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263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636426657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077467583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