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43449149" name="bd3f5c90-2590-11f0-8d3b-056f3ecac5d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9258580" name="bd3f5c90-2590-11f0-8d3b-056f3ecac5d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63636169" name="c3ba2500-2590-11f0-b9e1-c5a4b02e44c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8641039" name="c3ba2500-2590-11f0-b9e1-c5a4b02e44c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46685054" name="dda790b0-2590-11f0-ab39-ab5e5bd083a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6510451" name="dda790b0-2590-11f0-ab39-ab5e5bd083a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03486666" name="e45c54e0-2590-11f0-b8dd-61dbb132b62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2436760" name="e45c54e0-2590-11f0-b8dd-61dbb132b620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49261442" name="ee6f3830-2590-11f0-8fff-cbbe42594d6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7298912" name="ee6f3830-2590-11f0-8fff-cbbe42594d6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84368863" name="f3602c50-2590-11f0-8675-c78af7d98b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8737680" name="f3602c50-2590-11f0-8675-c78af7d98b1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78250243" name="036bfde0-2591-11f0-83a7-4ba4163422d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3590058" name="036bfde0-2591-11f0-83a7-4ba4163422de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2994413" name="0693a3b0-2591-11f0-a128-41b32cc036c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7146565" name="0693a3b0-2591-11f0-a128-41b32cc036c8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Anschlagkitt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Anschlagkitt </w:t>
            </w:r>
          </w:p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47556550" name="2e030c50-2592-11f0-8c68-51d8b2fc40d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9201853" name="2e030c50-2592-11f0-8c68-51d8b2fc40df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18877854" name="33c4bdf0-2592-11f0-b22e-9d7915d48f9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5433692" name="33c4bdf0-2592-11f0-b22e-9d7915d48f9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08740564" name="49fac6f0-2592-11f0-8bfb-759cb514ca9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1948281" name="49fac6f0-2592-11f0-8bfb-759cb514ca95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6953198" name="535c5ba0-2592-11f0-bc07-496b865b298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01529" name="535c5ba0-2592-11f0-bc07-496b865b2989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 Seestrasse 28, 8803 Rüschlikon</w:t>
          </w:r>
        </w:p>
        <w:p>
          <w:pPr>
            <w:spacing w:before="0" w:after="0"/>
          </w:pPr>
          <w:r>
            <w:t>259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