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&amp; 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4771470" name="5b1b7cc0-c45f-11ef-9544-e1a8d8de9c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651355" name="5b1b7cc0-c45f-11ef-9544-e1a8d8de9c8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8001413" name="60ad44c0-c45f-11ef-ba80-57aed1ada1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361732" name="60ad44c0-c45f-11ef-ba80-57aed1ada10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UG bis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Wände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6864537" name="322bf1e0-c460-11ef-8054-99b186997d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143725" name="322bf1e0-c460-11ef-8054-99b186997dc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9870304" name="36953f70-c460-11ef-afa5-5d9a2f26b9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118064" name="36953f70-c460-11ef-afa5-5d9a2f26b96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Decke /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015104" name="50a1a4d0-c460-11ef-ba0a-c75e4543cc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254476" name="50a1a4d0-c460-11ef-ba0a-c75e4543cc3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4425999" name="57714400-c460-11ef-a7b3-7d4f9672ac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730182" name="57714400-c460-11ef-a7b3-7d4f9672ac4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0362096" name="3b87ead0-c46c-11ef-906e-25ed0736c5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057089" name="3b87ead0-c46c-11ef-906e-25ed0736c56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826736" name="45c97f40-c46c-11ef-b78f-0110e571f2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172146" name="45c97f40-c46c-11ef-b78f-0110e571f20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&amp; 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8408925" name="787106c0-c46c-11ef-ae4f-174728ead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818163" name="787106c0-c46c-11ef-ae4f-174728eadca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5005604" name="83dc2710-c46c-11ef-9e3a-31c3f42b0b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598229" name="83dc2710-c46c-11ef-9e3a-31c3f42b0b5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7924472" name="a08caa60-c46c-11ef-9a40-cf6a76e8c6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738299" name="a08caa60-c46c-11ef-9a40-cf6a76e8c6d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845831" name="cc2d2f00-c46c-11ef-b364-bda3b66ccc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382173" name="cc2d2f00-c46c-11ef-b364-bda3b66ccc1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7519741" name="ebac89c0-c46c-11ef-8109-07c8f8c575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529091" name="ebac89c0-c46c-11ef-8109-07c8f8c575c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6728026" name="f0a10050-c46c-11ef-8869-e94d638288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162688" name="f0a10050-c46c-11ef-8869-e94d638288f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9626920" name="05fcfd00-c46d-11ef-a9f6-fb3f50a87f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554265" name="05fcfd00-c46d-11ef-a9f6-fb3f50a87fa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9386882" name="0ce8afb0-c46d-11ef-9a41-e385a1a8dc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990357" name="0ce8afb0-c46d-11ef-9a41-e385a1a8dc2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6888199" name="431da3b0-c46d-11ef-bb05-0f00571c99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505686" name="431da3b0-c46d-11ef-bb05-0f00571c997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3565929" name="47d25220-c46d-11ef-b840-afcb5d1e2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975119" name="47d25220-c46d-11ef-b840-afcb5d1e28b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Kleber von früherem 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5671531" name="7c8ed6f0-c46d-11ef-9b22-d94bc07cee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834405" name="7c8ed6f0-c46d-11ef-9b22-d94bc07cee6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7200003" name="8e31c340-c46d-11ef-99d5-ff5e14a685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313110" name="8e31c340-c46d-11ef-99d5-ff5e14a685d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23593208" name="ec7f9bc0-c46d-11ef-a569-4b72d69c1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269298" name="ec7f9bc0-c46d-11ef-a569-4b72d69c13b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9108843" name="f481a070-c46d-11ef-9306-7166bff2c1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426820" name="f481a070-c46d-11ef-9306-7166bff2c12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8153564" name="65816440-c46e-11ef-8b77-51250f362f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745457" name="65816440-c46e-11ef-8b77-51250f362f6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9432427" name="6bb20450-c46e-11ef-ad34-e7608d8da8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778489" name="6bb20450-c46e-11ef-ad34-e7608d8da8a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2405404" name="14370280-c472-11ef-8124-71a00356d3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740040" name="14370280-c472-11ef-8124-71a00356d34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1929371" name="225f9520-c472-11ef-b777-ed1d109e50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936091" name="225f9520-c472-11ef-b777-ed1d109e509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Klinkerplatten mit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gelb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4039050" name="30d20200-c472-11ef-8ec9-e369b05eba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158618" name="30d20200-c472-11ef-8ec9-e369b05ebaa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4389536" name="378ae4e0-c472-11ef-855b-210e715d9d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0381" name="378ae4e0-c472-11ef-855b-210e715d9d6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2837715" name="6704fa30-c472-11ef-b4e1-a3af7aabd6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076081" name="6704fa30-c472-11ef-b4e1-a3af7aabd66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5027094" name="c18230c0-c474-11ef-9acc-29a4ea6add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006411" name="c18230c0-c474-11ef-9acc-29a4ea6addd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Fesnteranschlag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</w:t>
            </w:r>
          </w:p>
          <w:p>
            <w:pPr>
              <w:spacing w:before="0" w:after="0"/>
            </w:pPr>
            <w:r>
              <w:t>weiss 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2374197" name="d2cf5bf0-c474-11ef-a71f-db3df5b497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576519" name="d2cf5bf0-c474-11ef-a71f-db3df5b497a6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3163528" name="d7fd8020-c474-11ef-8f80-db130cd66d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361407" name="d7fd8020-c474-11ef-8f80-db130cd66dd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4465613" name="f7007ef0-c474-11ef-8d10-0ded50edb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322929" name="f7007ef0-c474-11ef-8d10-0ded50edbc7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5274268" name="fdbbabc0-c474-11ef-83e6-915cbde658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038339" name="fdbbabc0-c474-11ef-83e6-915cbde65885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Biden</w:t>
            </w:r>
          </w:p>
          <w:p>
            <w:pPr>
              <w:spacing w:before="0" w:after="0"/>
            </w:pPr>
            <w:r>
              <w:t>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8028814" name="14ff37b0-c476-11ef-8eca-fb558e3ada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352745" name="14ff37b0-c476-11ef-8eca-fb558e3adad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4820172" name="32d3efb0-c476-11ef-9f60-418bb28ca6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283668" name="32d3efb0-c476-11ef-9f60-418bb28ca6d0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Fenstebänke</w:t>
            </w:r>
          </w:p>
          <w:p>
            <w:pPr>
              <w:spacing w:before="0" w:after="0"/>
            </w:pPr>
            <w:r>
              <w:t>ganzes 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Fensterbank</w:t>
            </w:r>
          </w:p>
          <w:p>
            <w:pPr>
              <w:spacing w:before="0" w:after="0"/>
            </w:pPr>
            <w:r>
              <w:t>schwarz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7376334" name="b72decc0-c476-11ef-81ab-d35bf722c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752502" name="b72decc0-c476-11ef-81ab-d35bf722cbb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9144655" name="be5a03d0-c476-11ef-ade2-89dbf91665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888368" name="be5a03d0-c476-11ef-ade2-89dbf916658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3623418" name="7e8b7b30-c476-11ef-a0bf-55073bd13c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020474" name="7e8b7b30-c476-11ef-a0bf-55073bd13cff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1916182" name="85345880-c476-11ef-85ef-8b8f5d11cb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561196" name="85345880-c476-11ef-85ef-8b8f5d11cb11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2594282" name="79cdba20-c478-11ef-aaff-5903c2d3d1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217304" name="79cdba20-c478-11ef-aaff-5903c2d3d119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1030641" name="96c112d0-c478-11ef-8edc-5f312d3596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938035" name="96c112d0-c478-11ef-8edc-5f312d3596fb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&amp; 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7109200" name="aaed6920-c478-11ef-a9f6-b71675a14b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869504" name="aaed6920-c478-11ef-a9f6-b71675a14bac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7883858" name="b07b6090-c478-11ef-af4f-b933b7f53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281759" name="b07b6090-c478-11ef-af4f-b933b7f53c7a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braun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7786441" name="fbc42f40-c479-11ef-b069-ed7bcccf26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1105112" name="fbc42f40-c479-11ef-b069-ed7bcccf2671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5927210" name="1540b0b0-c47a-11ef-b0c3-192cf0c902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380973" name="1540b0b0-c47a-11ef-b0c3-192cf0c90282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8551574" name="2669d920-c47a-11ef-85d1-678fe4e6a7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834696" name="2669d920-c47a-11ef-85d1-678fe4e6a7be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0083312" name="2b82c7a0-c47a-11ef-9133-7fe4859653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03105" name="2b82c7a0-c47a-11ef-9133-7fe4859653a0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PCB-1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Kellerboden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>Kellerboden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4972388" name="aa150c80-c462-11ef-b444-2717c5550f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90146" name="aa150c80-c462-11ef-b444-2717c5550ff4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4186176" name="b4168ab0-c462-11ef-9535-5578aa40f3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640181" name="b4168ab0-c462-11ef-9535-5578aa40f3dc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Lindenstrasse 10</w:t>
          </w:r>
        </w:p>
        <w:p>
          <w:pPr>
            <w:spacing w:before="0" w:after="0"/>
          </w:pPr>
          <w:r>
            <w:t>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