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Simon Gloor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51725838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730589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Simon Gloor</w:t>
            </w:r>
          </w:p>
          <w:p>
            <w:pPr>
              <w:spacing w:before="0" w:after="0" w:line="240" w:lineRule="auto"/>
            </w:pPr>
            <w:r>
              <w:rPr/>
              <w:t>Obersorfstrasse 11</w:t>
            </w:r>
          </w:p>
          <w:p>
            <w:pPr>
              <w:spacing w:before="0" w:after="0" w:line="240" w:lineRule="auto"/>
            </w:pPr>
            <w:r>
              <w:rPr/>
              <w:t>7434 Sufers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