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Cushion-Vinyl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8945659" name="cf187a80-24d4-11f0-a1b6-25d3fab513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8243918" name="cf187a80-24d4-11f0-a1b6-25d3fab513e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6789599" name="ea1e8220-24d4-11f0-b1de-b1d2e0819b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8219973" name="ea1e8220-24d4-11f0-b1de-b1d2e0819bb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3464193" name="6c8edad0-24d9-11f0-88ec-678fa301b1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6439243" name="6c8edad0-24d9-11f0-88ec-678fa301b17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0965149" name="724b3540-24d9-11f0-8f16-1d1f65d6df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5139331" name="724b3540-24d9-11f0-8f16-1d1f65d6dff4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9757935" name="9c0079c0-24db-11f0-9f3e-ef26157b70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186686" name="9c0079c0-24db-11f0-9f3e-ef26157b70d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199134" name="a6c39a40-24db-11f0-bd84-c1b3425a7e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1820969" name="a6c39a40-24db-11f0-bd84-c1b3425a7eef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6753618" name="c730d770-24db-11f0-b8b5-6fbdb425bd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2781863" name="c730d770-24db-11f0-b8b5-6fbdb425bdf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4644205" name="d1fcaa80-24db-11f0-9eed-871b7289c6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5205100" name="d1fcaa80-24db-11f0-9eed-871b7289c6f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0502016" name="d391c210-24de-11f0-8486-ffc3023202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4816564" name="d391c210-24de-11f0-8486-ffc3023202e1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8071085" name="d8159c80-24de-11f0-828e-ffc22ad9dc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3357534" name="d8159c80-24de-11f0-828e-ffc22ad9dc6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 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7386309" name="019a57f0-24dd-11f0-ab99-4bfa0374bf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1688972" name="019a57f0-24dd-11f0-ab99-4bfa0374bf86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6787615" name="064dcde0-24dd-11f0-bc2e-45053eecd3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2723789" name="064dcde0-24dd-11f0-bc2e-45053eecd38b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0954805" name="871c0c20-24dd-11f0-b9ce-5be37cd86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2612664" name="871c0c20-24dd-11f0-b9ce-5be37cd86c4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1253760" name="8adc4870-24dd-11f0-80b3-9bb50b40f0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122361" name="8adc4870-24dd-11f0-80b3-9bb50b40f07f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Karton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2712737" name="441657e0-24de-11f0-ade3-3f4f53cf6c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116334" name="441657e0-24de-11f0-ade3-3f4f53cf6c9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5361679" name="478fc730-24de-11f0-9d90-57a09747cb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1982191" name="478fc730-24de-11f0-9d90-57a09747cb3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alle Stockwerke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2023588" name="9c7f49e0-24df-11f0-bebe-93ca7435b5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4752636" name="9c7f49e0-24df-11f0-bebe-93ca7435b53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5369837" name="a5e153c0-24df-11f0-910e-814a23ef11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3277510" name="a5e153c0-24df-11f0-910e-814a23ef114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Cushion-Vinyl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3768157" name="4f046e10-24e0-11f0-8829-552914d994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4258829" name="4f046e10-24e0-11f0-8829-552914d994e1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4551836" name="56a73bc0-24e0-11f0-9334-25d4764f80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601973" name="56a73bc0-24e0-11f0-9334-25d4764f802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0536759" name="8b1663e0-24e0-11f0-9a9d-0f02d47416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6292123" name="8b1663e0-24e0-11f0-9a9d-0f02d474165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2403882" name="8f9a8c70-24e0-11f0-8078-2df1068c19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1049488" name="8f9a8c70-24e0-11f0-8078-2df1068c1994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6652003" name="95705060-24e2-11f0-b8ab-3541bd99bf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1801138" name="95705060-24e2-11f0-b8ab-3541bd99bfe4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9960295" name="99fe8b10-24e2-11f0-84ee-c74cb951c1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1870365" name="99fe8b10-24e2-11f0-84ee-c74cb951c14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0659303" name="b5949db0-24e2-11f0-85d3-e90e911f68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299165" name="b5949db0-24e2-11f0-85d3-e90e911f6890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9347153" name="ba82f9c0-24e2-11f0-a500-6bfcd0705a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4233303" name="ba82f9c0-24e2-11f0-a500-6bfcd0705a80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5055568" name="531f6d30-24e3-11f0-9952-4d1fedc040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6653167" name="531f6d30-24e3-11f0-9952-4d1fedc040d3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5811601" name="5739fe80-24e3-11f0-940c-8b00fd9710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4067838" name="5739fe80-24e3-11f0-940c-8b00fd9710e3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ganzes Haus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2151171" name="764a1cb0-24e3-11f0-9d88-85fd09b8fd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2361967" name="764a1cb0-24e3-11f0-9d88-85fd09b8fd95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0155294" name="7e8ab100-24e3-11f0-a2c1-3572d549a5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6040537" name="7e8ab100-24e3-11f0-a2c1-3572d549a591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Simon Gloor</w:t>
          </w:r>
        </w:p>
        <w:p>
          <w:pPr>
            <w:spacing w:before="0" w:after="0"/>
          </w:pPr>
          <w:r>
            <w:t>253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