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Rütihofstrasse 14, 8400 Winterthur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234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83719208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0398390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