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0862891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997011" name="744d4f10-153c-11f0-82b5-59aa069a51d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869116" name="7ab63d30-153c-11f0-ac3d-c56c3c31c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6312976" name="7ab63d30-153c-11f0-ac3d-c56c3c31c9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627195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810933" name="8c6c6360-153c-11f0-a29d-336b690d313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2752049" name="92a82700-153c-11f0-a7fd-1b5011e96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44423" name="92a82700-153c-11f0-a7fd-1b5011e960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8836476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754607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734368" name="bc6a4eb0-153c-11f0-a1ec-ef9d3cd31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529368" name="bc6a4eb0-153c-11f0-a1ec-ef9d3cd31e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7571597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474934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8551760" name="ce5cba90-153c-11f0-8a0c-19d171630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3929051" name="ce5cba90-153c-11f0-8a0c-19d1716304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1926704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272591" name="e8d946e0-153c-11f0-8f61-4141ca40af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5377667" name="ec238fe0-153c-11f0-9d71-e9878b980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5117097" name="ec238fe0-153c-11f0-9d71-e9878b980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653438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019222" name="fde4b290-153c-11f0-aefe-639ddd7d91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493111" name="04d3c0a0-153d-11f0-8186-730e51d14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8007671" name="04d3c0a0-153d-11f0-8186-730e51d140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7031994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0672106" name="1420fd20-153d-11f0-af69-e9e52a7fefd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101449" name="1afbe6f0-153d-11f0-9ff9-515a473fb6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396682" name="1afbe6f0-153d-11f0-9ff9-515a473fb6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926530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127480" name="3385a3f0-153d-11f0-a92c-4ffba299c01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2533365" name="386d7050-153d-11f0-803a-cfaaf8e5b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4761046" name="386d7050-153d-11f0-803a-cfaaf8e5b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3638945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5072355" name="52d674a0-153d-11f0-9f1e-fb3b612733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941496" name="5c3a2c30-153d-11f0-a806-254652e2d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5680183" name="5c3a2c30-153d-11f0-a806-254652e2da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7015938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1385549" name="fb465cd0-1543-11f0-bde8-95dc909113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9821974" name="01fc5980-1544-11f0-93e2-bf7801486e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795467" name="01fc5980-1544-11f0-93e2-bf7801486e6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0730943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5466245" name="2f67da20-1544-11f0-b872-3b79f48534d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8573624" name="349bcab0-1544-11f0-b349-79df83187f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157610" name="349bcab0-1544-11f0-b349-79df83187f2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448088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598221" name="4fbc5f30-1544-11f0-a196-4dac596c56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252589" name="54f558d0-1544-11f0-a692-47ed1206d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75074" name="54f558d0-1544-11f0-a692-47ed1206d6b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6741248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252806" name="67018e40-1544-11f0-8267-370f369248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959889" name="6a02e760-1544-11f0-a0a3-0fdf2435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2848532" name="6a02e760-1544-11f0-a0a3-0fdf243567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526416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8288442" name="99410520-1544-11f0-a525-8b21a101636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050699" name="9f355f80-1544-11f0-9f69-cd4d39da86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67013" name="9f355f80-1544-11f0-9f69-cd4d39da86f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9418271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8205702" name="abcc2e90-1544-11f0-9107-4773b4ea826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2437360" name="b0b385c0-1544-11f0-891a-1d5a3a20c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637026" name="b0b385c0-1544-11f0-891a-1d5a3a20c8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657897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9640866" name="0c8c1880-1545-11f0-a5b3-cfc4e88817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932997" name="10cb6fe0-1545-11f0-afe3-191c5c7c2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093299" name="10cb6fe0-1545-11f0-afe3-191c5c7c28e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784491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189199" name="c1a9f380-1546-11f0-ab5f-7f47b150f4f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203809" name="c481a490-1546-11f0-9050-09d5c59f8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853242" name="c481a490-1546-11f0-9050-09d5c59f8af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7196497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2321628" name="d043e590-1546-11f0-be8e-0d10c4b3d22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3128689" name="d48f9900-1546-11f0-8568-f7dd98135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094281" name="d48f9900-1546-11f0-8568-f7dd981350a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7328263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160724" name="e91f4500-1546-11f0-b08b-21c3a05a3df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2943637" name="eeeba500-1546-11f0-b26e-f98e1752c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119485" name="eeeba500-1546-11f0-b26e-f98e1752ca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247660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835079" name="00675a40-1547-11f0-8552-1dd0589811e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4853288" name="05c62b60-1547-11f0-9d5f-c32151f60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605338" name="05c62b60-1547-11f0-9d5f-c32151f60f1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059621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3433971" name="14981d60-1547-11f0-994f-c75a5d2559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6326174" name="197b07c0-1547-11f0-b89e-413782bf3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654020" name="197b07c0-1547-11f0-b89e-413782bf3b8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Estrich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3805390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9823887" name="c72f42f0-1547-11f0-a103-b96ce95b924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71846" name="cd6672b0-1547-11f0-9846-e19b1d9053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285848" name="cd6672b0-1547-11f0-9846-e19b1d9053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