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Langenmattstrasse 60, 8617 Mönchaltorf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257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12623560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4005372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