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1699296" name="63fe6180-24c8-11f0-9362-f581554c10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0712232" name="63fe6180-24c8-11f0-9362-f581554c104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7784103" name="69930fb0-24c8-11f0-91b1-bd938b961c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2511475" name="69930fb0-24c8-11f0-91b1-bd938b961c2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8199342" name="79bbdf20-24c8-11f0-bbeb-01402e8d4b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076867" name="79bbdf20-24c8-11f0-bbeb-01402e8d4bb3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8140880" name="809e1bf0-24c8-11f0-9aee-cd3f4f0c48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7393359" name="809e1bf0-24c8-11f0-9aee-cd3f4f0c489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5285263" name="97c2cab0-24c8-11f0-aab6-bb50f9773f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0859339" name="97c2cab0-24c8-11f0-aab6-bb50f9773f2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7436376" name="02ac7b50-24c9-11f0-b903-3d3cdce4e1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4969932" name="02ac7b50-24c9-11f0-b903-3d3cdce4e1e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7009423" name="3340da40-24c9-11f0-8f51-adb9791a3e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5098823" name="3340da40-24c9-11f0-8f51-adb9791a3eb7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6159457" name="3c3b96d0-24c9-11f0-bda9-7d2b952ab2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6957784" name="3c3b96d0-24c9-11f0-bda9-7d2b952ab25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4428372" name="94067410-24ca-11f0-83d7-5f33151d8e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5011211" name="94067410-24ca-11f0-83d7-5f33151d8e05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4978416" name="99001ac0-24ca-11f0-ac41-11267edc59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2939408" name="99001ac0-24ca-11f0-ac41-11267edc59b4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4338609" name="a41022c0-24ca-11f0-b017-b9feacab9e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9876514" name="a41022c0-24ca-11f0-b017-b9feacab9e0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7233740" name="a9557870-24ca-11f0-968c-2575376803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4420856" name="a9557870-24ca-11f0-968c-257537680394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4883287" name="b3b172b0-24ca-11f0-80df-e392b27ce6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9815127" name="b3b172b0-24ca-11f0-80df-e392b27ce6b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0169983" name="b90df9e0-24ca-11f0-98f3-63d42405b3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9796181" name="b90df9e0-24ca-11f0-98f3-63d42405b36f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8993834" name="c2d5ca70-24ca-11f0-9708-491f1964c0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476064" name="c2d5ca70-24ca-11f0-9708-491f1964c05b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5117817" name="c7837400-24ca-11f0-b36a-df1dec3e48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2510376" name="c7837400-24ca-11f0-b36a-df1dec3e480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8168626" name="0306d380-24cd-11f0-a284-5926fc9833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0081448" name="0306d380-24cd-11f0-a284-5926fc9833a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955668" name="06d05ea0-24cd-11f0-8de9-a12b16e0da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9559623" name="06d05ea0-24cd-11f0-8de9-a12b16e0da94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7474984" name="153e1090-24cd-11f0-b270-2346d2f670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0104568" name="153e1090-24cd-11f0-b270-2346d2f6709b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9707955" name="1b187a50-24cd-11f0-9875-3f73c0fb75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826073" name="1b187a50-24cd-11f0-9875-3f73c0fb75cc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5649712" name="27551b70-24cd-11f0-8f8f-13dc51393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3291713" name="27551b70-24cd-11f0-8f8f-13dc51393059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8436547" name="2d0f04e0-24cd-11f0-bdd7-451ad635ae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939053" name="2d0f04e0-24cd-11f0-bdd7-451ad635ae4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1890983" name="3f5e36c0-24cd-11f0-8481-4dfe0f854d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834248" name="3f5e36c0-24cd-11f0-8481-4dfe0f854d3c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701411" name="42e561b0-24cd-11f0-8ef8-352cff0975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7418999" name="42e561b0-24cd-11f0-8ef8-352cff09755a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331153" name="5e8fe6b0-24cd-11f0-8325-e5157adf87d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4495214" name="5e8fe6b0-24cd-11f0-8325-e5157adf87d9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8001760" name="647043e0-24cd-11f0-9104-43a572264e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8584553" name="647043e0-24cd-11f0-9104-43a572264ebd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4101301" name="94d92600-24cd-11f0-b085-77647664b8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7965915" name="94d92600-24cd-11f0-b085-77647664b87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3330137" name="99a505f0-24cd-11f0-aaf4-67ff99895e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1923114" name="99a505f0-24cd-11f0-aaf4-67ff99895ecd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9114181" name="a043f830-24cd-11f0-b1ac-67f5485ff8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5570247" name="a043f830-24cd-11f0-b1ac-67f5485ff81a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5953730" name="a3e6c170-24cd-11f0-9e45-7501d2f808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1878198" name="a3e6c170-24cd-11f0-9e45-7501d2f808ff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4143413" name="34342c30-24cf-11f0-b438-b922c60ab3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9412964" name="34342c30-24cf-11f0-b438-b922c60ab308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2854531" name="3af01c50-24cf-11f0-9280-5d975cb597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9172498" name="3af01c50-24cf-11f0-9280-5d975cb5973b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6684460" name="dd0f8f20-24cf-11f0-a011-8b06800d78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4989676" name="dd0f8f20-24cf-11f0-a011-8b06800d7811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457216" name="e0d1ee50-24cf-11f0-905e-abcad199e1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4515306" name="e0d1ee50-24cf-11f0-905e-abcad199e1c1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Langenmattstrasse 60, 8617 Mönchaltorf </w:t>
          </w:r>
        </w:p>
        <w:p>
          <w:pPr>
            <w:spacing w:before="0" w:after="0"/>
          </w:pPr>
          <w:r>
            <w:t>257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