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+ Stall Giessereistrasse 12, 4703 Kestenholz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256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32158516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2289920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