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865913" name="18cc32e0-2429-11f0-81fd-d73351845c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195074" name="18cc32e0-2429-11f0-81fd-d73351845c1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366067" name="1d395100-2429-11f0-b8ef-cb58f9d17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138001" name="1d395100-2429-11f0-b8ef-cb58f9d1722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86812" name="38af5880-2429-11f0-82dc-170020585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232596" name="38af5880-2429-11f0-82dc-17002058596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40100" name="3daf40c0-2429-11f0-b51f-69096d5d1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496811" name="3daf40c0-2429-11f0-b51f-69096d5d17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4242625" name="4d2ba390-2429-11f0-b039-95a57179e3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010813" name="4d2ba390-2429-11f0-b039-95a57179e3f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0868768" name="bea5ee90-2429-11f0-9077-f589d0f12c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70731" name="bea5ee90-2429-11f0-9077-f589d0f12c2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Leichtbauplatte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430134" name="cdd0d600-2429-11f0-b4bb-d141d248f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894225" name="cdd0d600-2429-11f0-b4bb-d141d248f0b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6868629" name="d277a1c0-2429-11f0-97d2-a334cde8e0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10135" name="d277a1c0-2429-11f0-97d2-a334cde8e0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5998320" name="9b8eb520-242b-11f0-b8bb-dfc23b7a8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57313" name="9b8eb520-242b-11f0-b8bb-dfc23b7a869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746079" name="a094b7e0-242b-11f0-b3b5-95afab3f39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548207" name="a094b7e0-242b-11f0-b3b5-95afab3f39f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/ Wohnzimmer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497027" name="ae3332f0-242b-11f0-8036-e7d4afe9c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617925" name="ae3332f0-242b-11f0-8036-e7d4afe9ca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680623" name="b4e07d10-242b-11f0-b6ea-63907f505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436140" name="b4e07d10-242b-11f0-b6ea-63907f505aa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764660" name="caca61e0-242b-11f0-9286-aff07c5d4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82181" name="caca61e0-242b-11f0-9286-aff07c5d42a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986759" name="cf4ed890-242b-11f0-8cbb-1bb7e29d9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878488" name="cf4ed890-242b-11f0-8cbb-1bb7e29d93e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323270" name="e6340d50-242b-11f0-a339-55f7f7ed7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630691" name="e6340d50-242b-11f0-a339-55f7f7ed70f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5850209" name="f49451c0-242b-11f0-b3b3-bf9056b378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117001" name="f49451c0-242b-11f0-b3b3-bf9056b378a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6810416" name="06eece40-242c-11f0-9dfd-971fcad48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75880" name="06eece40-242c-11f0-9dfd-971fcad488e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366703" name="0aa17600-242c-11f0-aeb4-7d8f571b81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333051" name="0aa17600-242c-11f0-aeb4-7d8f571b81b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737456" name="1b8509f0-242c-11f0-b193-9b9dd21749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703946" name="1b8509f0-242c-11f0-b193-9b9dd21749e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567934" name="2220c7e0-242c-11f0-a238-6f449dc007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680009" name="2220c7e0-242c-11f0-a238-6f449dc007d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6486969" name="76638fd0-242d-11f0-967d-d3785fbe0d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916310" name="76638fd0-242d-11f0-967d-d3785fbe0da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0653044" name="7efbe110-242d-11f0-a9b0-81668b34d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744456" name="7efbe110-242d-11f0-a9b0-81668b34d70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4971336" name="9d479dd0-242d-11f0-8495-2f9d89e90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830656" name="9d479dd0-242d-11f0-8495-2f9d89e9067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064824" name="a70f6e60-242d-11f0-924f-59828865ef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19200" name="a70f6e60-242d-11f0-924f-59828865ef8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933909" name="2e6c7240-242e-11f0-b55f-63b4a01c2a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090501" name="2e6c7240-242e-11f0-b55f-63b4a01c2a2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589936" name="3143fc40-242e-11f0-9d0f-9d29cc6db2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759368" name="3143fc40-242e-11f0-9d0f-9d29cc6db2d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661412" name="474a1ba0-242e-11f0-a18d-c778bf5d4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179321" name="474a1ba0-242e-11f0-a18d-c778bf5d472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1908965" name="4c107d50-242e-11f0-8995-59d1653211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181501" name="4c107d50-242e-11f0-8995-59d1653211d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452922" name="b76c3430-242f-11f0-9d6d-796252e38a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566353" name="b76c3430-242f-11f0-9d6d-796252e38a1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4589764" name="ba0e5650-242f-11f0-9295-930a4386ae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976415" name="ba0e5650-242f-11f0-9295-930a4386ae8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277421" name="cc6a5970-242f-11f0-b11c-8bd9c1dcd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009679" name="cc6a5970-242f-11f0-b11c-8bd9c1dcdef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868158" name="cffe55a0-242f-11f0-aa46-7f84879749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128136" name="cffe55a0-242f-11f0-aa46-7f848797494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575445" name="67463590-2430-11f0-8ee3-efa6f3852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424326" name="67463590-2430-11f0-8ee3-efa6f3852a2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4389838" name="6d7a7f20-2430-11f0-ae4e-a996a3fae0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822729" name="6d7a7f20-2430-11f0-ae4e-a996a3fae0f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Hundeschule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4440607" name="e46af3d0-2430-11f0-b7e9-c9513a330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480457" name="e46af3d0-2430-11f0-b7e9-c9513a33079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6386714" name="f05c3410-2430-11f0-85e1-71ccdc8c8a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071394" name="f05c3410-2430-11f0-85e1-71ccdc8c8af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310592" name="86190730-2431-11f0-a161-8360b41c27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912692" name="86190730-2431-11f0-a161-8360b41c276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188915" name="8bae2a90-2431-11f0-ba25-478b98292a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809374" name="8bae2a90-2431-11f0-ba25-478b98292ab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+ Stall Giessereistrasse 12, 4703 Kestenholz</w:t>
          </w:r>
        </w:p>
        <w:p>
          <w:pPr>
            <w:spacing w:before="0" w:after="0"/>
          </w:pPr>
          <w:r>
            <w:t>256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