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Schürrain 95, 5637 Geltwil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255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799070539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576121373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