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Sonnenbergstrasse 3c, 8910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244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754526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404713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