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3607198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460561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5951190" name="762ed690-19ed-11f0-9746-1fad89ec91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024781" name="762ed690-19ed-11f0-9746-1fad89ec916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DG -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3603327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3120014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2605120" name="7fac8950-19ee-11f0-a6bd-c915a76724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311784" name="7fac8950-19ee-11f0-a6bd-c915a76724f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