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Langenmattstrasse 60, 8617 Mönchaltorf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105553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020832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