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sl="http://schemas.openxmlformats.org/schemaLibrary/2006/main" xmlns:w15="http://schemas.microsoft.com/office/word/2012/wordml" xmlns:w14="http://schemas.microsoft.com/office/word/2010/wordml" xmlns:mc="http://schemas.openxmlformats.org/markup-compatibility/2006" xmlns:wp="http://schemas.openxmlformats.org/drawingml/2006/wordprocessingDrawing" xmlns:a="http://schemas.openxmlformats.org/drawingml/2006/main" xmlns:wp14="http://schemas.microsoft.com/office/word/2010/wordprocessingDrawing" xmlns:a14="http://schemas.microsoft.com/office/drawing/2010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277729" name="63fe6180-24c8-11f0-9362-f581554c10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608478" name="63fe6180-24c8-11f0-9362-f581554c104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002208" name="69930fb0-24c8-11f0-91b1-bd938b961c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624152" name="69930fb0-24c8-11f0-91b1-bd938b961c2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3545217" name="79bbdf20-24c8-11f0-bbeb-01402e8d4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057965" name="79bbdf20-24c8-11f0-bbeb-01402e8d4bb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934829" name="809e1bf0-24c8-11f0-9aee-cd3f4f0c48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560396" name="809e1bf0-24c8-11f0-9aee-cd3f4f0c489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429755" name="97c2cab0-24c8-11f0-aab6-bb50f9773f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988657" name="97c2cab0-24c8-11f0-aab6-bb50f9773f2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262869" name="02ac7b50-24c9-11f0-b903-3d3cdce4e1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016033" name="02ac7b50-24c9-11f0-b903-3d3cdce4e1e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8238059" name="3340da40-24c9-11f0-8f51-adb9791a3e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888682" name="3340da40-24c9-11f0-8f51-adb9791a3eb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055529" name="3c3b96d0-24c9-11f0-bda9-7d2b952ab2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28469" name="3c3b96d0-24c9-11f0-bda9-7d2b952ab25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6742666" name="94067410-24ca-11f0-83d7-5f33151d8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756990" name="94067410-24ca-11f0-83d7-5f33151d8e0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5367920" name="99001ac0-24ca-11f0-ac41-11267edc59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541569" name="99001ac0-24ca-11f0-ac41-11267edc59b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096932" name="a41022c0-24ca-11f0-b017-b9feacab9e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917763" name="a41022c0-24ca-11f0-b017-b9feacab9e0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955875" name="a9557870-24ca-11f0-968c-2575376803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485868" name="a9557870-24ca-11f0-968c-25753768039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274272" name="b3b172b0-24ca-11f0-80df-e392b27ce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450473" name="b3b172b0-24ca-11f0-80df-e392b27ce6b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418450" name="b90df9e0-24ca-11f0-98f3-63d42405b3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901514" name="b90df9e0-24ca-11f0-98f3-63d42405b36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2556670" name="c2d5ca70-24ca-11f0-9708-491f1964c0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114055" name="c2d5ca70-24ca-11f0-9708-491f1964c05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5961316" name="c7837400-24ca-11f0-b36a-df1dec3e48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046740" name="c7837400-24ca-11f0-b36a-df1dec3e480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7294048" name="0306d380-24cd-11f0-a284-5926fc9833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180416" name="0306d380-24cd-11f0-a284-5926fc9833a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8339515" name="06d05ea0-24cd-11f0-8de9-a12b16e0da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675845" name="06d05ea0-24cd-11f0-8de9-a12b16e0da9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712191" name="153e1090-24cd-11f0-b270-2346d2f670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746769" name="153e1090-24cd-11f0-b270-2346d2f6709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9743094" name="1b187a50-24cd-11f0-9875-3f73c0fb75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707694" name="1b187a50-24cd-11f0-9875-3f73c0fb75c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958910" name="27551b70-24cd-11f0-8f8f-13dc51393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000123" name="27551b70-24cd-11f0-8f8f-13dc5139305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1746960" name="2d0f04e0-24cd-11f0-bdd7-451ad635ae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611254" name="2d0f04e0-24cd-11f0-bdd7-451ad635ae4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2529691" name="3f5e36c0-24cd-11f0-8481-4dfe0f854d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1207" name="3f5e36c0-24cd-11f0-8481-4dfe0f854d3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2362982" name="42e561b0-24cd-11f0-8ef8-352cff0975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716914" name="42e561b0-24cd-11f0-8ef8-352cff09755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3476674" name="5e8fe6b0-24cd-11f0-8325-e5157adf8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821115" name="5e8fe6b0-24cd-11f0-8325-e5157adf87d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0484245" name="647043e0-24cd-11f0-9104-43a572264e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437917" name="647043e0-24cd-11f0-9104-43a572264eb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8952252" name="94d92600-24cd-11f0-b085-77647664b8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600663" name="94d92600-24cd-11f0-b085-77647664b87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6001665" name="99a505f0-24cd-11f0-aaf4-67ff99895e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45524" name="99a505f0-24cd-11f0-aaf4-67ff99895ec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231172" name="a043f830-24cd-11f0-b1ac-67f5485ff8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572108" name="a043f830-24cd-11f0-b1ac-67f5485ff81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610803" name="a3e6c170-24cd-11f0-9e45-7501d2f808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430577" name="a3e6c170-24cd-11f0-9e45-7501d2f808f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032314" name="34342c30-24cf-11f0-b438-b922c60ab3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577082" name="34342c30-24cf-11f0-b438-b922c60ab30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2069210" name="3af01c50-24cf-11f0-9280-5d975cb597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829537" name="3af01c50-24cf-11f0-9280-5d975cb5973b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268593" name="dd0f8f20-24cf-11f0-a011-8b06800d78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160036" name="dd0f8f20-24cf-11f0-a011-8b06800d781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452274" name="e0d1ee50-24cf-11f0-905e-abcad199e1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710692" name="e0d1ee50-24cf-11f0-905e-abcad199e1c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sl="http://schemas.openxmlformats.org/schemaLibrary/2006/main" xmlns:w15="http://schemas.microsoft.com/office/word/2012/wordml" xmlns:w14="http://schemas.microsoft.com/office/word/2010/wordml" xmlns:mc="http://schemas.openxmlformats.org/markup-compatibility/2006" xmlns:wp="http://schemas.openxmlformats.org/drawingml/2006/wordprocessingDrawing" xmlns:a="http://schemas.openxmlformats.org/drawingml/2006/main" xmlns:wp14="http://schemas.microsoft.com/office/word/2010/wordprocessingDrawing" xmlns:a14="http://schemas.microsoft.com/office/drawing/2010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sl="http://schemas.openxmlformats.org/schemaLibrary/2006/main" xmlns:w15="http://schemas.microsoft.com/office/word/2012/wordml" xmlns:w14="http://schemas.microsoft.com/office/word/2010/wordml" xmlns:mc="http://schemas.openxmlformats.org/markup-compatibility/2006" xmlns:wp="http://schemas.openxmlformats.org/drawingml/2006/wordprocessingDrawing" xmlns:a="http://schemas.openxmlformats.org/drawingml/2006/main" xmlns:wp14="http://schemas.microsoft.com/office/word/2010/wordprocessingDrawing" xmlns:a14="http://schemas.microsoft.com/office/drawing/2010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Langenmattstrasse 60, 8617 Mönchaltorf </w:t>
          </w:r>
        </w:p>
        <w:p>
          <w:pPr>
            <w:spacing w:before="0" w:after="0"/>
          </w:pPr>
          <w:r>
            <w:t>257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sl="http://schemas.openxmlformats.org/schemaLibrary/2006/main" xmlns:w15="http://schemas.microsoft.com/office/word/2012/wordml" xmlns:w14="http://schemas.microsoft.com/office/word/2010/wordml" xmlns:mc="http://schemas.openxmlformats.org/markup-compatibility/2006" xmlns:wp="http://schemas.openxmlformats.org/drawingml/2006/wordprocessingDrawing" xmlns:a="http://schemas.openxmlformats.org/drawingml/2006/main" xmlns:wp14="http://schemas.microsoft.com/office/word/2010/wordprocessingDrawing" xmlns:a14="http://schemas.microsoft.com/office/drawing/2010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sl="http://schemas.openxmlformats.org/schemaLibrary/2006/main" xmlns:w15="http://schemas.microsoft.com/office/word/2012/wordml" xmlns:w14="http://schemas.microsoft.com/office/word/2010/wordml" xmlns:mc="http://schemas.openxmlformats.org/markup-compatibility/2006" xmlns:wp="http://schemas.openxmlformats.org/drawingml/2006/wordprocessingDrawing" xmlns:a="http://schemas.openxmlformats.org/drawingml/2006/main" xmlns:wp14="http://schemas.microsoft.com/office/word/2010/wordprocessingDrawing" xmlns:a14="http://schemas.microsoft.com/office/drawing/2010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