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+ Stall Giessereistrasse 12, 4703 Kestenholz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74007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6130831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