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Stall Giessereistrasse 12, 4703 Kestenholz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