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Musikzimmer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3116172" name="18cc32e0-2429-11f0-81fd-d73351845c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3907882" name="18cc32e0-2429-11f0-81fd-d73351845c1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9234190" name="1d395100-2429-11f0-b8ef-cb58f9d172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7928519" name="1d395100-2429-11f0-b8ef-cb58f9d1722c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Musikzimmer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16933" name="38af5880-2429-11f0-82dc-1700205859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3043100" name="38af5880-2429-11f0-82dc-17002058596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8468262" name="3daf40c0-2429-11f0-b51f-69096d5d1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6680021" name="3daf40c0-2429-11f0-b51f-69096d5d177a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Musikzimmer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6417448" name="4d2ba390-2429-11f0-b039-95a57179e3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3947944" name="4d2ba390-2429-11f0-b039-95a57179e3f4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3366720" name="bea5ee90-2429-11f0-9077-f589d0f12c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0221958" name="bea5ee90-2429-11f0-9077-f589d0f12c22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Leichtbauplatte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6735471" name="cdd0d600-2429-11f0-b4bb-d141d248f0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0834482" name="cdd0d600-2429-11f0-b4bb-d141d248f0b9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2959456" name="d277a1c0-2429-11f0-97d2-a334cde8e0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8327474" name="d277a1c0-2429-11f0-97d2-a334cde8e0a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9426724" name="9b8eb520-242b-11f0-b8bb-dfc23b7a86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6129937" name="9b8eb520-242b-11f0-b8bb-dfc23b7a8690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1595201" name="a094b7e0-242b-11f0-b3b5-95afab3f39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0726305" name="a094b7e0-242b-11f0-b3b5-95afab3f39ff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Gang / Wohnzimmer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9011952" name="ae3332f0-242b-11f0-8036-e7d4afe9ca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5430517" name="ae3332f0-242b-11f0-8036-e7d4afe9caa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8591857" name="b4e07d10-242b-11f0-b6ea-63907f505a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3457287" name="b4e07d10-242b-11f0-b6ea-63907f505aac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Wohnzimmer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3202193" name="caca61e0-242b-11f0-9286-aff07c5d42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7422197" name="caca61e0-242b-11f0-9286-aff07c5d42ae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3067032" name="cf4ed890-242b-11f0-8cbb-1bb7e29d93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1410462" name="cf4ed890-242b-11f0-8cbb-1bb7e29d93e1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7700714" name="e6340d50-242b-11f0-a339-55f7f7ed70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8287413" name="e6340d50-242b-11f0-a339-55f7f7ed70f9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0744665" name="f49451c0-242b-11f0-b3b3-bf9056b378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9916766" name="f49451c0-242b-11f0-b3b3-bf9056b378a6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270964" name="06eece40-242c-11f0-9dfd-971fcad488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4047537" name="06eece40-242c-11f0-9dfd-971fcad488ef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6122960" name="0aa17600-242c-11f0-aeb4-7d8f571b81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6269404" name="0aa17600-242c-11f0-aeb4-7d8f571b81b1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2950994" name="1b8509f0-242c-11f0-b193-9b9dd21749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1283112" name="1b8509f0-242c-11f0-b193-9b9dd21749e5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8545724" name="2220c7e0-242c-11f0-a238-6f449dc007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4606780" name="2220c7e0-242c-11f0-a238-6f449dc007da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079811" name="76638fd0-242d-11f0-967d-d3785fbe0d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9063591" name="76638fd0-242d-11f0-967d-d3785fbe0da1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1085494" name="7efbe110-242d-11f0-a9b0-81668b34d7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5607892" name="7efbe110-242d-11f0-a9b0-81668b34d705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933361" name="9d479dd0-242d-11f0-8495-2f9d89e906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1909040" name="9d479dd0-242d-11f0-8495-2f9d89e90676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5015455" name="a70f6e60-242d-11f0-924f-59828865ef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6314719" name="a70f6e60-242d-11f0-924f-59828865ef84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 -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4912294" name="2e6c7240-242e-11f0-b55f-63b4a01c2a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7385096" name="2e6c7240-242e-11f0-b55f-63b4a01c2a27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7386393" name="3143fc40-242e-11f0-9d0f-9d29cc6db2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7354587" name="3143fc40-242e-11f0-9d0f-9d29cc6db2de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 -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5097182" name="474a1ba0-242e-11f0-a18d-c778bf5d47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4475802" name="474a1ba0-242e-11f0-a18d-c778bf5d472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0050987" name="4c107d50-242e-11f0-8995-59d1653211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4118912" name="4c107d50-242e-11f0-8995-59d1653211db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2406455" name="b76c3430-242f-11f0-9d6d-796252e38a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0100875" name="b76c3430-242f-11f0-9d6d-796252e38a11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5740296" name="ba0e5650-242f-11f0-9295-930a4386ae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6811228" name="ba0e5650-242f-11f0-9295-930a4386ae89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8187461" name="cc6a5970-242f-11f0-b11c-8bd9c1dcde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3050459" name="cc6a5970-242f-11f0-b11c-8bd9c1dcdef4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7241193" name="cffe55a0-242f-11f0-aa46-7f848797494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2970512" name="cffe55a0-242f-11f0-aa46-7f8487974940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018818" name="67463590-2430-11f0-8ee3-efa6f3852a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9317428" name="67463590-2430-11f0-8ee3-efa6f3852a25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2160535" name="6d7a7f20-2430-11f0-ae4e-a996a3fae0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2005409" name="6d7a7f20-2430-11f0-ae4e-a996a3fae0fa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Hundeschule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031586" name="e46af3d0-2430-11f0-b7e9-c9513a3307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3985619" name="e46af3d0-2430-11f0-b7e9-c9513a330799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5645957" name="f05c3410-2430-11f0-85e1-71ccdc8c8a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8388347" name="f05c3410-2430-11f0-85e1-71ccdc8c8af1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1933829" name="86190730-2431-11f0-a161-8360b41c27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4610320" name="86190730-2431-11f0-a161-8360b41c2766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2692249" name="8bae2a90-2431-11f0-ba25-478b98292a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0280201" name="8bae2a90-2431-11f0-ba25-478b98292ab5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+ Stall Giessereistrasse 12, 4703 Kestenholz</w:t>
          </w:r>
        </w:p>
        <w:p>
          <w:pPr>
            <w:spacing w:before="0" w:after="0"/>
          </w:pPr>
          <w:r>
            <w:t/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footer.xml" Type="http://schemas.openxmlformats.org/officeDocument/2006/relationships/footer" Id="rId4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