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+ Stall Giessereistrasse 12, 4703 Kestenholz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36227299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8457648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