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9188200" name="18cc32e0-2429-11f0-81fd-d73351845c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277394" name="18cc32e0-2429-11f0-81fd-d73351845c1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4651688" name="1d395100-2429-11f0-b8ef-cb58f9d172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4908851" name="1d395100-2429-11f0-b8ef-cb58f9d1722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7163286" name="38af5880-2429-11f0-82dc-1700205859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949418" name="38af5880-2429-11f0-82dc-17002058596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6314757" name="3daf40c0-2429-11f0-b51f-69096d5d1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8124992" name="3daf40c0-2429-11f0-b51f-69096d5d177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7636981" name="4d2ba390-2429-11f0-b039-95a57179e3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227314" name="4d2ba390-2429-11f0-b039-95a57179e3f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3310452" name="bea5ee90-2429-11f0-9077-f589d0f12c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430050" name="bea5ee90-2429-11f0-9077-f589d0f12c2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Leichtbauplatte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2700348" name="cdd0d600-2429-11f0-b4bb-d141d248f0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9192944" name="cdd0d600-2429-11f0-b4bb-d141d248f0b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2694056" name="d277a1c0-2429-11f0-97d2-a334cde8e0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919829" name="d277a1c0-2429-11f0-97d2-a334cde8e0a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3349481" name="9b8eb520-242b-11f0-b8bb-dfc23b7a86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814426" name="9b8eb520-242b-11f0-b8bb-dfc23b7a869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5362283" name="a094b7e0-242b-11f0-b3b5-95afab3f39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535476" name="a094b7e0-242b-11f0-b3b5-95afab3f39f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 / Wohnzimmer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2622831" name="ae3332f0-242b-11f0-8036-e7d4afe9ca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0481888" name="ae3332f0-242b-11f0-8036-e7d4afe9caa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1787686" name="b4e07d10-242b-11f0-b6ea-63907f505a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239124" name="b4e07d10-242b-11f0-b6ea-63907f505aa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Wohnzimmer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501707" name="caca61e0-242b-11f0-9286-aff07c5d42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686931" name="caca61e0-242b-11f0-9286-aff07c5d42a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6424447" name="cf4ed890-242b-11f0-8cbb-1bb7e29d93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455357" name="cf4ed890-242b-11f0-8cbb-1bb7e29d93e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9127348" name="e6340d50-242b-11f0-a339-55f7f7ed70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583344" name="e6340d50-242b-11f0-a339-55f7f7ed70f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7718429" name="f49451c0-242b-11f0-b3b3-bf9056b378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555910" name="f49451c0-242b-11f0-b3b3-bf9056b378a6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1590833" name="06eece40-242c-11f0-9dfd-971fcad488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649101" name="06eece40-242c-11f0-9dfd-971fcad488e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4470535" name="0aa17600-242c-11f0-aeb4-7d8f571b81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69644" name="0aa17600-242c-11f0-aeb4-7d8f571b81b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4862020" name="1b8509f0-242c-11f0-b193-9b9dd21749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050719" name="1b8509f0-242c-11f0-b193-9b9dd21749e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4883882" name="2220c7e0-242c-11f0-a238-6f449dc007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458063" name="2220c7e0-242c-11f0-a238-6f449dc007d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1164420" name="76638fd0-242d-11f0-967d-d3785fbe0d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36198" name="76638fd0-242d-11f0-967d-d3785fbe0da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6833017" name="7efbe110-242d-11f0-a9b0-81668b34d7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888873" name="7efbe110-242d-11f0-a9b0-81668b34d70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6163400" name="9d479dd0-242d-11f0-8495-2f9d89e906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838069" name="9d479dd0-242d-11f0-8495-2f9d89e90676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9638831" name="a70f6e60-242d-11f0-924f-59828865ef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412331" name="a70f6e60-242d-11f0-924f-59828865ef8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6112831" name="2e6c7240-242e-11f0-b55f-63b4a01c2a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070305" name="2e6c7240-242e-11f0-b55f-63b4a01c2a2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0207664" name="3143fc40-242e-11f0-9d0f-9d29cc6db2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046293" name="3143fc40-242e-11f0-9d0f-9d29cc6db2d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-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5372573" name="474a1ba0-242e-11f0-a18d-c778bf5d47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770630" name="474a1ba0-242e-11f0-a18d-c778bf5d472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2488845" name="4c107d50-242e-11f0-8995-59d1653211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790642" name="4c107d50-242e-11f0-8995-59d1653211d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8671088" name="b76c3430-242f-11f0-9d6d-796252e38a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453489" name="b76c3430-242f-11f0-9d6d-796252e38a11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1969190" name="ba0e5650-242f-11f0-9295-930a4386ae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562126" name="ba0e5650-242f-11f0-9295-930a4386ae8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9199121" name="cc6a5970-242f-11f0-b11c-8bd9c1dcde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700717" name="cc6a5970-242f-11f0-b11c-8bd9c1dcdef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4056298" name="cffe55a0-242f-11f0-aa46-7f84879749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632021" name="cffe55a0-242f-11f0-aa46-7f8487974940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003189" name="67463590-2430-11f0-8ee3-efa6f3852a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19853" name="67463590-2430-11f0-8ee3-efa6f3852a25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9061178" name="6d7a7f20-2430-11f0-ae4e-a996a3fae0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797770" name="6d7a7f20-2430-11f0-ae4e-a996a3fae0f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Hundeschule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780451" name="e46af3d0-2430-11f0-b7e9-c9513a3307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604563" name="e46af3d0-2430-11f0-b7e9-c9513a330799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7333356" name="f05c3410-2430-11f0-85e1-71ccdc8c8a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199136" name="f05c3410-2430-11f0-85e1-71ccdc8c8af1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423488" name="86190730-2431-11f0-a161-8360b41c27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696987" name="86190730-2431-11f0-a161-8360b41c2766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7362412" name="8bae2a90-2431-11f0-ba25-478b98292a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07448" name="8bae2a90-2431-11f0-ba25-478b98292ab5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+ Stall Giessereistrasse 12, 4703 Kestenholz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