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immelreichstrasse 3, 9326 Horn </w:t>
          </w:r>
        </w:p>
        <w:p>
          <w:pPr>
            <w:spacing w:before="0" w:after="0"/>
          </w:pPr>
          <w:r>
            <w:t>2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