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Himmelreichstrasse 3, 9326 Horn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649544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13337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