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Himmelreichstrasse 3, 9326 Horn </w:t>
          </w:r>
        </w:p>
        <w:p>
          <w:pPr>
            <w:spacing w:before="0" w:after="0"/>
          </w:pPr>
          <w:r>
            <w:t>25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