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Zimmer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8222463" name="dfc8c690-20fc-11f0-93b8-3179f5e4b3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198615" name="dfc8c690-20fc-11f0-93b8-3179f5e4b3d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6987803" name="e96da5d0-20fc-11f0-aab8-638ecea8eb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100094" name="e96da5d0-20fc-11f0-aab8-638ecea8eb9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8476072" name="3dc99080-20fd-11f0-99ea-873cf6d79e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705893" name="3dc99080-20fd-11f0-99ea-873cf6d79e4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7496898" name="46e828c0-20fd-11f0-9f2f-3352c956c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689544" name="46e828c0-20fd-11f0-9f2f-3352c956c4d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4418902" name="613e6860-20fd-11f0-8def-8189367de1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449253" name="613e6860-20fd-11f0-8def-8189367de16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446816" name="7e77a3b0-20fd-11f0-8a69-8d9a0f1e25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842286" name="7e77a3b0-20fd-11f0-8a69-8d9a0f1e25e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536148" name="e300f1b0-20fd-11f0-a424-47136b01c5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92987" name="e300f1b0-20fd-11f0-a424-47136b01c574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7210454" name="eccbf690-20fd-11f0-b3c0-ade83745de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893612" name="eccbf690-20fd-11f0-b3c0-ade83745de9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185244" name="03de2ec0-20fe-11f0-928b-97289d17de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033268" name="03de2ec0-20fe-11f0-928b-97289d17ded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0857581" name="0817b9c0-20fe-11f0-8b45-170f8f84c8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461179" name="0817b9c0-20fe-11f0-8b45-170f8f84c87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6021069" name="680378e0-2100-11f0-a8b1-efd0baeb16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223571" name="680378e0-2100-11f0-a8b1-efd0baeb16c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171158" name="7223c9b0-2100-11f0-a8ae-19d935bfdc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881195" name="7223c9b0-2100-11f0-a8ae-19d935bfdcd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9864892" name="8c1ad250-2100-11f0-90a0-557d90f3a9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649850" name="8c1ad250-2100-11f0-90a0-557d90f3a91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5956108" name="8f6605b0-2100-11f0-90fa-95047a848c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599192" name="8f6605b0-2100-11f0-90fa-95047a848c3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9852513" name="9d209440-2100-11f0-b786-0ff61ffd33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549393" name="9d209440-2100-11f0-b786-0ff61ffd336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6791573" name="a23a4610-2100-11f0-9461-5fb33aee1e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5339980" name="a23a4610-2100-11f0-9461-5fb33aee1e7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7156722" name="bca8c8a0-2100-11f0-9bad-bdcb4dd89f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523926" name="bca8c8a0-2100-11f0-9bad-bdcb4dd89f9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0901288" name="b7c011e0-2100-11f0-8626-d922db33ae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973233" name="b7c011e0-2100-11f0-8626-d922db33ae6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026766" name="d585fcd0-2100-11f0-b46d-a1fab0ec86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76322" name="d585fcd0-2100-11f0-b46d-a1fab0ec867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5453481" name="daf91940-2100-11f0-99b4-ddada24ce2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5991537" name="daf91940-2100-11f0-99b4-ddada24ce2cb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2765967" name="ede6ae00-2100-11f0-9377-2162673542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598292" name="ede6ae00-2100-11f0-9377-21626735423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2771792" name="02db8470-2101-11f0-bb17-edb67503a5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231468" name="02db8470-2101-11f0-bb17-edb67503a52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1495874" name="0ce82630-2101-11f0-aedd-03abf3407e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404124" name="0ce82630-2101-11f0-aedd-03abf3407ec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0284327" name="124aeef0-2101-11f0-82c4-39e69813d6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78421" name="124aeef0-2101-11f0-82c4-39e69813d6f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9510835" name="219210f0-2101-11f0-afa0-fbef8b3d0e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46406" name="219210f0-2101-11f0-afa0-fbef8b3d0ee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5260338" name="26c7d640-2101-11f0-a17e-05808ccca8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718058" name="26c7d640-2101-11f0-a17e-05808ccca83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4397025" name="f70529c0-2101-11f0-b4c1-13230848b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283232" name="f70529c0-2101-11f0-b4c1-13230848b9b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9585320" name="fb3984a0-2101-11f0-ab06-23008c9d94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263054" name="fb3984a0-2101-11f0-ab06-23008c9d943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5884304" name="0ec57c40-2102-11f0-8028-d77b016437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930218" name="0ec57c40-2102-11f0-8028-d77b0164370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9967072" name="1473ccf0-2102-11f0-bf29-ff425d07d4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00164" name="1473ccf0-2102-11f0-bf29-ff425d07d49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7344254" name="203598c0-2102-11f0-bcf3-7f12ff4885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621401" name="203598c0-2102-11f0-bcf3-7f12ff48853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5041607" name="24618f30-2102-11f0-9626-35851d1578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700106" name="24618f30-2102-11f0-9626-35851d15789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129069" name="2cf6d330-2102-11f0-8162-4f38fe05ac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557928" name="2cf6d330-2102-11f0-8162-4f38fe05ac9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617742" name="3379d900-2102-11f0-8065-4927495763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816400" name="3379d900-2102-11f0-8065-49274957637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Schlafzimner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5183583" name="57996fd0-2102-11f0-ae8d-dbeebe3554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39388" name="57996fd0-2102-11f0-ae8d-dbeebe35543f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672736" name="5ba05210-2102-11f0-a5e5-ab96861e7b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006291" name="5ba05210-2102-11f0-a5e5-ab96861e7b9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Schlafzimner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9102624" name="6dd32250-2102-11f0-909c-b17d681cce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402771" name="6dd32250-2102-11f0-909c-b17d681ccebf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1683921" name="72f363d0-2102-11f0-88c8-0b1d92a505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175515" name="72f363d0-2102-11f0-88c8-0b1d92a505f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Himmelreichstrasse 3, 9326 Horn </w:t>
          </w:r>
        </w:p>
        <w:p>
          <w:pPr>
            <w:spacing w:before="0" w:after="0"/>
          </w:pPr>
          <w:r>
            <w:t>252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