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Kronenwies 58, 8864 Reichenburg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246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8430059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05181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