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9236418" name="f3263630-2022-11f0-8274-05b0ca325d1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355165" name="f3263630-2022-11f0-8274-05b0ca325d1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9850887" name="f9a7dc70-2022-11f0-8de1-0f7095c72e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5891312" name="f9a7dc70-2022-11f0-8de1-0f7095c72ea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9583762" name="04afce20-2023-11f0-8b83-4dd5cc6ae8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312921" name="04afce20-2023-11f0-8b83-4dd5cc6ae85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1379866" name="0aa44f90-2023-11f0-9199-1ddfcc2851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347248" name="0aa44f90-2023-11f0-9199-1ddfcc28518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961643" name="14475a10-2023-11f0-9cbd-f31650016a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333579" name="14475a10-2023-11f0-9cbd-f31650016ad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8706381" name="1bfb3ec0-2023-11f0-a3fe-e1f2fc1d6e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861628" name="1bfb3ec0-2023-11f0-a3fe-e1f2fc1d6e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3125587" name="288bcc40-2023-11f0-a366-65b1f5dbaf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365129" name="288bcc40-2023-11f0-a366-65b1f5dbaf7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587945" name="30b26ff0-2023-11f0-9961-3b2c7e612a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158705" name="30b26ff0-2023-11f0-9961-3b2c7e612a3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Kronenwies 58, 8864 Reichenburg</w:t>
          </w:r>
        </w:p>
        <w:p>
          <w:pPr>
            <w:spacing w:before="0" w:after="0"/>
          </w:pPr>
          <w:r>
            <w:t>246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