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Unterfeldweg 5, 4802 Strengelbach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59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78437185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5405059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Christa und Simeon Steinhauer</w:t>
            </w:r>
          </w:p>
          <w:p>
            <w:pPr>
              <w:spacing w:before="0" w:after="0" w:line="240" w:lineRule="auto"/>
            </w:pPr>
            <w:r>
              <w:rPr/>
              <w:t>Unterfeldweg 5</w:t>
            </w:r>
          </w:p>
          <w:p>
            <w:pPr>
              <w:spacing w:before="0" w:after="0" w:line="240" w:lineRule="auto"/>
            </w:pPr>
            <w:r>
              <w:rPr/>
              <w:t>4802 Strengelbach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