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554429" name="21656940-b240-11ef-befb-fba409645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485773" name="21656940-b240-11ef-befb-fba409645e0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718691" name="28b2eb00-b240-11ef-9264-bb0ac793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769614" name="28b2eb00-b240-11ef-9264-bb0ac79339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401403" name="3eefd1d0-b240-11ef-a4ee-dd17b54b57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462315" name="3eefd1d0-b240-11ef-a4ee-dd17b54b578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19960" name="4a485480-b240-11ef-94c5-63db6a178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842912" name="4a485480-b240-11ef-94c5-63db6a1788e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136307" name="5e7c4bf0-b240-11ef-a45c-69dccd66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46777" name="5e7c4bf0-b240-11ef-a45c-69dccd664d8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078813" name="64de8350-b240-11ef-b266-df8ab06897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110852" name="64de8350-b240-11ef-b266-df8ab06897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772250" name="6ffac050-b240-11ef-af42-b754355f73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479958" name="6ffac050-b240-11ef-af42-b754355f73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49448" name="79e1ffc0-b240-11ef-88d9-a36c8470f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41811" name="79e1ffc0-b240-11ef-88d9-a36c8470f59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162745" name="8d324df0-b240-11ef-99f7-3762539a2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333475" name="8d324df0-b240-11ef-99f7-3762539a27c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718298" name="9706a1a0-b240-11ef-ad7b-493100d8c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737756" name="9706a1a0-b240-11ef-ad7b-493100d8cd8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grün / beige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584032" name="aa6dfa40-b240-11ef-a87a-a52dc76b5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639495" name="aa6dfa40-b240-11ef-a87a-a52dc76b5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49121" name="b182b8c0-b240-11ef-a66a-9b1a833cf3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511348" name="b182b8c0-b240-11ef-a66a-9b1a833cf35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881787" name="d6f8b7d0-b240-11ef-974d-43327f0db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571644" name="d6f8b7d0-b240-11ef-974d-43327f0db35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177463" name="deb28ff0-b240-11ef-b22b-3f4edc46e6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442549" name="deb28ff0-b240-11ef-b22b-3f4edc46e6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244732" name="f8212eb0-b240-11ef-b4de-fb4e5dd6c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81721" name="f8212eb0-b240-11ef-b4de-fb4e5dd6cac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378663" name="fe24cb50-b240-11ef-b47c-a7345e665d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128277" name="fe24cb50-b240-11ef-b47c-a7345e665d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775928" name="1972ff80-b241-11ef-99d5-913f4d5dd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65661" name="1972ff80-b241-11ef-99d5-913f4d5ddb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511088" name="2246fa30-b241-11ef-830d-fbcc02d493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823267" name="2246fa30-b241-11ef-830d-fbcc02d493e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61582" name="3cdc8cc0-b241-11ef-8f19-21d46af2b8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997877" name="3cdc8cc0-b241-11ef-8f19-21d46af2b83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377570" name="433cc850-b241-11ef-a429-d336584e1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902303" name="433cc850-b241-11ef-a429-d336584e1df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136001" name="5514a750-b241-11ef-9087-0300c60066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549994" name="5514a750-b241-11ef-9087-0300c60066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988261" name="5d35f3d0-b241-11ef-8b19-6fe76e75d9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094583" name="5d35f3d0-b241-11ef-8b19-6fe76e75d9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063399" name="704baa00-b241-11ef-abf8-877a656b38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620234" name="704baa00-b241-11ef-abf8-877a656b388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922680" name="76c253c0-b241-11ef-95d4-6b78cc678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710682" name="76c253c0-b241-11ef-95d4-6b78cc67816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034683" name="8fb9edc0-b241-11ef-be8f-075738ad9b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96177" name="8fb9edc0-b241-11ef-be8f-075738ad9b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947415" name="97065e10-b241-11ef-a0e9-cb2c63c392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564603" name="97065e10-b241-11ef-a0e9-cb2c63c3922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76685" name="a96917f0-b241-11ef-b260-5f51e0e5d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99059" name="a96917f0-b241-11ef-b260-5f51e0e5db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414838" name="b30b1100-b241-11ef-aa78-c5842ab8da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389988" name="b30b1100-b241-11ef-aa78-c5842ab8da5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526425" name="0a9776f0-b249-11ef-95e4-5bdcf3d6e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09769" name="0a9776f0-b249-11ef-95e4-5bdcf3d6e2a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771115" name="0fcaf250-b249-11ef-b14a-41dc5881c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0596" name="0fcaf250-b249-11ef-b14a-41dc5881c00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051892" name="24c63160-b249-11ef-932f-65b4f5e1b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67062" name="24c63160-b249-11ef-932f-65b4f5e1bbc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788648" name="32c8ec80-b249-11ef-93ac-c9da7286fb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193399" name="32c8ec80-b249-11ef-93ac-c9da7286fb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339938" name="62adf8a0-b249-11ef-9a5f-67def24fa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215989" name="62adf8a0-b249-11ef-9a5f-67def24fa2b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54053" name="689b2710-b249-11ef-b173-e1e83439a3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043424" name="689b2710-b249-11ef-b173-e1e83439a38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470341" name="7cef0290-b249-11ef-a3ab-af1d934f5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205857" name="7cef0290-b249-11ef-a3ab-af1d934f5c8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84444" name="852b5120-b249-11ef-bc76-b951f62b38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80645" name="852b5120-b249-11ef-bc76-b951f62b38f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257968" name="939c8580-b249-11ef-890a-b3922fa6e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04576" name="939c8580-b249-11ef-890a-b3922fa6e9e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378030" name="9ae26620-b249-11ef-81b1-15ef47e98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65879" name="9ae26620-b249-11ef-81b1-15ef47e98da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975898" name="b43ce0a0-b249-11ef-afa4-9bc4707fc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56013" name="b43ce0a0-b249-11ef-afa4-9bc4707fc91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143651" name="c4999150-b249-11ef-a3b6-ed53fdd2b8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861917" name="c4999150-b249-11ef-a3b6-ed53fdd2b8e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101550" name="dc6bbe20-b249-11ef-8062-af9828b4a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37473" name="dc6bbe20-b249-11ef-8062-af9828b4af0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092495" name="e4ffc9a0-b249-11ef-85c8-11facf6316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023020" name="e4ffc9a0-b249-11ef-85c8-11facf63165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736767" name="f8df1160-b249-11ef-9eee-2bec12a8be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466813" name="f8df1160-b249-11ef-9eee-2bec12a8bef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399056" name="0bc5ef60-b24a-11ef-8589-31803f257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84613" name="0bc5ef60-b24a-11ef-8589-31803f257ff0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662809" name="215fdf70-b24a-11ef-a61d-77c2b3d0e7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348502" name="215fdf70-b24a-11ef-a61d-77c2b3d0e7f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0291" name="26a64690-b24a-11ef-82e8-cd054a9f1d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568299" name="26a64690-b24a-11ef-82e8-cd054a9f1d9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130099" name="362827a0-b24a-11ef-a4b4-393e1f27c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763261" name="362827a0-b24a-11ef-a4b4-393e1f27c7a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054646" name="3bf30100-b24a-11ef-b11c-2d4e7f306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041759" name="3bf30100-b24a-11ef-b11c-2d4e7f3060c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753536" name="5b8bfe40-b24a-11ef-90f0-6df67b07a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478666" name="5b8bfe40-b24a-11ef-90f0-6df67b07a04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970472" name="61920be0-b24a-11ef-9d3a-1129317f69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536346" name="61920be0-b24a-11ef-9d3a-1129317f690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826724" name="72b5dd20-b24a-11ef-b028-c79a5e404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419941" name="72b5dd20-b24a-11ef-b028-c79a5e404ac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292525" name="7abebfa0-b24a-11ef-9a90-e9111bd5ce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49734" name="7abebfa0-b24a-11ef-9a90-e9111bd5cee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756228" name="8e124220-b24a-11ef-b139-4774332e2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176304" name="8e124220-b24a-11ef-b139-4774332e292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163358" name="96b60510-b24a-11ef-a3a3-83b3883f56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918553" name="96b60510-b24a-11ef-a3a3-83b3883f56d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858422" name="a5f64940-b24a-11ef-ba09-43b3b71fd0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99796" name="a5f64940-b24a-11ef-ba09-43b3b71fd00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688717" name="abbcb5d0-b24a-11ef-983d-5165677ce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700144" name="abbcb5d0-b24a-11ef-983d-5165677cef39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810840" name="47379ba0-b24c-11ef-adca-394d00dc6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84679" name="47379ba0-b24c-11ef-adca-394d00dc6305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533413" name="5d429d00-b24c-11ef-84cf-a551fd49d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216964" name="5d429d00-b24c-11ef-84cf-a551fd49d78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930428" name="72742e50-b24c-11ef-88e3-6f7518113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747127" name="72742e50-b24c-11ef-88e3-6f751811365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144112" name="7e1f16c0-b24c-11ef-b1a7-f9c2fd6823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131147" name="7e1f16c0-b24c-11ef-b1a7-f9c2fd6823d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025281" name="8c3a62f0-b24c-11ef-b21b-3d541a5036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399670" name="8c3a62f0-b24c-11ef-b21b-3d541a5036a6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652339" name="950beca0-b24c-11ef-b6a7-ed14f1c0c9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48461" name="950beca0-b24c-11ef-b6a7-ed14f1c0c9c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Unterfeldweg 5, 4802 Strengelbach </w:t>
          </w:r>
        </w:p>
        <w:p>
          <w:pPr>
            <w:spacing w:before="0" w:after="0"/>
          </w:pPr>
          <w:r>
            <w:t>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