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Himmelreichstrasse 3, 9326 Horn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30073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9170546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