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643925" name="dfc8c690-20fc-11f0-93b8-3179f5e4b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1734" name="dfc8c690-20fc-11f0-93b8-3179f5e4b3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183676" name="e96da5d0-20fc-11f0-aab8-638ecea8e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682407" name="e96da5d0-20fc-11f0-aab8-638ecea8e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552376" name="3dc99080-20fd-11f0-99ea-873cf6d79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229848" name="3dc99080-20fd-11f0-99ea-873cf6d79e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502508" name="46e828c0-20fd-11f0-9f2f-3352c956c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92571" name="46e828c0-20fd-11f0-9f2f-3352c956c4d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12021" name="613e6860-20fd-11f0-8def-8189367de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05842" name="613e6860-20fd-11f0-8def-8189367de16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590143" name="7e77a3b0-20fd-11f0-8a69-8d9a0f1e2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38651" name="7e77a3b0-20fd-11f0-8a69-8d9a0f1e25e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153144" name="e300f1b0-20fd-11f0-a424-47136b01c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06925" name="e300f1b0-20fd-11f0-a424-47136b01c5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208077" name="eccbf690-20fd-11f0-b3c0-ade83745d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229315" name="eccbf690-20fd-11f0-b3c0-ade83745de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805761" name="03de2ec0-20fe-11f0-928b-97289d17d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540899" name="03de2ec0-20fe-11f0-928b-97289d17de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608228" name="0817b9c0-20fe-11f0-8b45-170f8f84c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015261" name="0817b9c0-20fe-11f0-8b45-170f8f84c8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663980" name="680378e0-2100-11f0-a8b1-efd0baeb16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775369" name="680378e0-2100-11f0-a8b1-efd0baeb16c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348008" name="7223c9b0-2100-11f0-a8ae-19d935bfd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662627" name="7223c9b0-2100-11f0-a8ae-19d935bfdcd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330412" name="8c1ad250-2100-11f0-90a0-557d90f3a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823800" name="8c1ad250-2100-11f0-90a0-557d90f3a91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668757" name="8f6605b0-2100-11f0-90fa-95047a848c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811794" name="8f6605b0-2100-11f0-90fa-95047a848c3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398358" name="9d209440-2100-11f0-b786-0ff61ffd33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427897" name="9d209440-2100-11f0-b786-0ff61ffd33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341665" name="a23a4610-2100-11f0-9461-5fb33aee1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722023" name="a23a4610-2100-11f0-9461-5fb33aee1e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052377" name="bca8c8a0-2100-11f0-9bad-bdcb4dd89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011053" name="bca8c8a0-2100-11f0-9bad-bdcb4dd89f9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65276" name="b7c011e0-2100-11f0-8626-d922db33a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785" name="b7c011e0-2100-11f0-8626-d922db33ae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484172" name="d585fcd0-2100-11f0-b46d-a1fab0ec8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041398" name="d585fcd0-2100-11f0-b46d-a1fab0ec8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555001" name="daf91940-2100-11f0-99b4-ddada24ce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23282" name="daf91940-2100-11f0-99b4-ddada24ce2c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803232" name="ede6ae00-2100-11f0-9377-216267354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37318" name="ede6ae00-2100-11f0-9377-21626735423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946822" name="02db8470-2101-11f0-bb17-edb67503a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628651" name="02db8470-2101-11f0-bb17-edb67503a5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447668" name="0ce82630-2101-11f0-aedd-03abf3407e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262978" name="0ce82630-2101-11f0-aedd-03abf3407ec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449111" name="124aeef0-2101-11f0-82c4-39e69813d6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351395" name="124aeef0-2101-11f0-82c4-39e69813d6f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778376" name="219210f0-2101-11f0-afa0-fbef8b3d0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382674" name="219210f0-2101-11f0-afa0-fbef8b3d0ee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759138" name="26c7d640-2101-11f0-a17e-05808ccca8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672860" name="26c7d640-2101-11f0-a17e-05808ccca83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368585" name="f70529c0-2101-11f0-b4c1-13230848b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562440" name="f70529c0-2101-11f0-b4c1-13230848b9b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690051" name="fb3984a0-2101-11f0-ab06-23008c9d9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815123" name="fb3984a0-2101-11f0-ab06-23008c9d943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83850" name="0ec57c40-2102-11f0-8028-d77b01643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047274" name="0ec57c40-2102-11f0-8028-d77b0164370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630783" name="1473ccf0-2102-11f0-bf29-ff425d07d4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276122" name="1473ccf0-2102-11f0-bf29-ff425d07d49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945172" name="203598c0-2102-11f0-bcf3-7f12ff488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552349" name="203598c0-2102-11f0-bcf3-7f12ff48853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492325" name="24618f30-2102-11f0-9626-35851d157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285267" name="24618f30-2102-11f0-9626-35851d15789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592916" name="2cf6d330-2102-11f0-8162-4f38fe05a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529136" name="2cf6d330-2102-11f0-8162-4f38fe05ac9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547728" name="3379d900-2102-11f0-8065-492749576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84459" name="3379d900-2102-11f0-8065-49274957637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413618" name="57996fd0-2102-11f0-ae8d-dbeebe3554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2195" name="57996fd0-2102-11f0-ae8d-dbeebe35543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175498" name="5ba05210-2102-11f0-a5e5-ab96861e7b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105712" name="5ba05210-2102-11f0-a5e5-ab96861e7b9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47203" name="6dd32250-2102-11f0-909c-b17d681cc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25939" name="6dd32250-2102-11f0-909c-b17d681cceb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035659" name="72f363d0-2102-11f0-88c8-0b1d92a50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996977" name="72f363d0-2102-11f0-88c8-0b1d92a505f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Himmelreichstrasse 3, 9326 Horn </w:t>
          </w:r>
        </w:p>
        <w:p>
          <w:pPr>
            <w:spacing w:before="0" w:after="0"/>
          </w:pPr>
          <w:r>
            <w:t>252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