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Poststrasse 118, Arosa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5140641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0295068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Fabian Hux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