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Poststrasse 118, Arosa</w:t>
          </w:r>
        </w:p>
        <w:p>
          <w:pPr>
            <w:spacing w:before="0" w:after="0"/>
          </w:pPr>
          <w:r>
            <w:t>250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