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Küchenrückwand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Wohnzimmer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8080907" name="e1230f70-1f88-11f0-ba9a-736b7c2e92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4001353" name="e1230f70-1f88-11f0-ba9a-736b7c2e92f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584870" name="e9adcc20-1f88-11f0-afc2-7744b245af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1912947" name="e9adcc20-1f88-11f0-afc2-7744b245aff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8357620" name="4850a270-1f89-11f0-b7d8-47e3550d41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0521443" name="4850a270-1f89-11f0-b7d8-47e3550d41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9684490" name="5016fdb0-1f89-11f0-979e-95d86565c7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35766" name="5016fdb0-1f89-11f0-979e-95d86565c72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8177111" name="71bf52f0-1f89-11f0-a4eb-9b9fae146f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1762342" name="71bf52f0-1f89-11f0-a4eb-9b9fae146f3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6797959" name="74eb6590-1f89-11f0-8277-c9663b3ec9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4417824" name="74eb6590-1f89-11f0-8277-c9663b3ec96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4700362" name="a8d02800-1f89-11f0-b107-dfc542a62b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865200" name="a8d02800-1f89-11f0-b107-dfc542a62b7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3842476" name="b35c32f0-1f89-11f0-8617-b19ce9b50b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951402" name="b35c32f0-1f89-11f0-8617-b19ce9b50b3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292245" name="c69c0660-1f89-11f0-82be-1b5e5cd68e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5148" name="c69c0660-1f89-11f0-82be-1b5e5cd68e9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82018348" name="cba93510-1f89-11f0-af87-675fa209b1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064713" name="cba93510-1f89-11f0-af87-675fa209b16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Teppichkleber </w:t>
            </w:r>
          </w:p>
          <w:p>
            <w:pPr>
              <w:spacing w:before="0" w:after="0"/>
            </w:pPr>
            <w:r>
              <w:t>Unter Laminat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0759137" name="e0a4e950-1f89-11f0-a277-435020726d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956023" name="e0a4e950-1f89-11f0-a277-435020726d8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0071845" name="dcd01390-1f89-11f0-aab8-95173972c7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9352" name="dcd01390-1f89-11f0-aab8-95173972c71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1229264" name="8c02b160-1f8a-11f0-b12e-2b7f8129e9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074064" name="8c02b160-1f8a-11f0-b12e-2b7f8129e9a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504445" name="8f034730-1f8a-11f0-8511-6b4266e608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834945" name="8f034730-1f8a-11f0-8511-6b4266e608ef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Poststrasse 118, Arosa</w:t>
          </w:r>
        </w:p>
        <w:p>
          <w:pPr>
            <w:spacing w:before="0" w:after="0"/>
          </w:pPr>
          <w:r>
            <w:t>250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