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Rütihofstrasse 14, 8400 Winterthur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783516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7955868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