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215036" name="744d4f10-153c-11f0-82b5-59aa069a51d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4749994" name="744d4f10-153c-11f0-82b5-59aa069a51d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9333019" name="7ab63d30-153c-11f0-ac3d-c56c3c31c97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28575" name="7ab63d30-153c-11f0-ac3d-c56c3c31c97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0413833" name="8c6c6360-153c-11f0-a29d-336b690d313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31759" name="8c6c6360-153c-11f0-a29d-336b690d313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193872" name="92a82700-153c-11f0-a7fd-1b5011e960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268160" name="92a82700-153c-11f0-a7fd-1b5011e960f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2545954" name="b47df4e0-153c-11f0-a6cd-25e5cc5e514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323960" name="b47df4e0-153c-11f0-a6cd-25e5cc5e5141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8758555" name="bc6a4eb0-153c-11f0-a1ec-ef9d3cd31e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371706" name="bc6a4eb0-153c-11f0-a1ec-ef9d3cd31e0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254481" name="c7cbab00-153c-11f0-a96b-c108dcb8c6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001581" name="c7cbab00-153c-11f0-a96b-c108dcb8c69c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892959" name="ce5cba90-153c-11f0-8a0c-19d17163046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395612" name="ce5cba90-153c-11f0-8a0c-19d17163046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7841726" name="e8d946e0-153c-11f0-8f61-4141ca40af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375619" name="e8d946e0-153c-11f0-8f61-4141ca40afe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0908002" name="ec238fe0-153c-11f0-9d71-e9878b980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316098" name="ec238fe0-153c-11f0-9d71-e9878b98068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0540346" name="fde4b290-153c-11f0-aefe-639ddd7d91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0305988" name="fde4b290-153c-11f0-aefe-639ddd7d91e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9672362" name="04d3c0a0-153d-11f0-8186-730e51d140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3603248" name="04d3c0a0-153d-11f0-8186-730e51d140d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3169271" name="1420fd20-153d-11f0-af69-e9e52a7fefd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489850" name="1420fd20-153d-11f0-af69-e9e52a7fefd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476736" name="1afbe6f0-153d-11f0-9ff9-515a473fb6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714090" name="1afbe6f0-153d-11f0-9ff9-515a473fb66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EG- 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6052698" name="3385a3f0-153d-11f0-a92c-4ffba299c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8205" name="3385a3f0-153d-11f0-a92c-4ffba299c01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7719510" name="386d7050-153d-11f0-803a-cfaaf8e5bf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271666" name="386d7050-153d-11f0-803a-cfaaf8e5bf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3826025" name="52d674a0-153d-11f0-9f1e-fb3b612733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1830" name="52d674a0-153d-11f0-9f1e-fb3b612733b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0060740" name="5c3a2c30-153d-11f0-a806-254652e2d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1334111" name="5c3a2c30-153d-11f0-a806-254652e2da8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559263" name="fb465cd0-1543-11f0-bde8-95dc909113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212015" name="fb465cd0-1543-11f0-bde8-95dc909113f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644974" name="01fc5980-1544-11f0-93e2-bf7801486e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2262" name="01fc5980-1544-11f0-93e2-bf7801486e6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726687" name="2f67da20-1544-11f0-b872-3b79f48534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5407450" name="2f67da20-1544-11f0-b872-3b79f48534d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915202" name="349bcab0-1544-11f0-b349-79df83187f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7494312" name="349bcab0-1544-11f0-b349-79df83187f2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>EG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1600453" name="4fbc5f30-1544-11f0-a196-4dac596c56d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870235" name="4fbc5f30-1544-11f0-a196-4dac596c56d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700062" name="54f558d0-1544-11f0-a692-47ed1206d6b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417800" name="54f558d0-1544-11f0-a692-47ed1206d6b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5556375" name="67018e40-1544-11f0-8267-370f369248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68114" name="67018e40-1544-11f0-8267-370f369248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366798" name="6a02e760-1544-11f0-a0a3-0fdf243567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044519" name="6a02e760-1544-11f0-a0a3-0fdf243567a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6726298" name="99410520-1544-11f0-a525-8b21a10163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23145" name="99410520-1544-11f0-a525-8b21a101636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7626739" name="9f355f80-1544-11f0-9f69-cd4d39da86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2186734" name="9f355f80-1544-11f0-9f69-cd4d39da86f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4866817" name="abcc2e90-1544-11f0-9107-4773b4ea82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1120086" name="abcc2e90-1544-11f0-9107-4773b4ea826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3536959" name="b0b385c0-1544-11f0-891a-1d5a3a20c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118167" name="b0b385c0-1544-11f0-891a-1d5a3a20c8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9103424" name="0c8c1880-1545-11f0-a5b3-cfc4e88817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789005" name="0c8c1880-1545-11f0-a5b3-cfc4e8881711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5181340" name="10cb6fe0-1545-11f0-afe3-191c5c7c28e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910056" name="10cb6fe0-1545-11f0-afe3-191c5c7c28e4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088512" name="c1a9f380-1546-11f0-ab5f-7f47b150f4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390278" name="c1a9f380-1546-11f0-ab5f-7f47b150f4f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5268268" name="c481a490-1546-11f0-9050-09d5c59f8a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965774" name="c481a490-1546-11f0-9050-09d5c59f8afe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46027" name="d043e590-1546-11f0-be8e-0d10c4b3d2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8118950" name="d043e590-1546-11f0-be8e-0d10c4b3d225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951084" name="d48f9900-1546-11f0-8568-f7dd981350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391698" name="d48f9900-1546-11f0-8568-f7dd981350ab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613990" name="e91f4500-1546-11f0-b08b-21c3a05a3d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161292" name="e91f4500-1546-11f0-b08b-21c3a05a3df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3703282" name="eeeba500-1546-11f0-b26e-f98e1752ca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031418" name="eeeba500-1546-11f0-b26e-f98e1752ca7b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3953823" name="00675a40-1547-11f0-8552-1dd0589811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833979" name="00675a40-1547-11f0-8552-1dd0589811ec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686229" name="05c62b60-1547-11f0-9d5f-c32151f60f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6262527" name="05c62b60-1547-11f0-9d5f-c32151f60f1e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5742716" name="14981d60-1547-11f0-994f-c75a5d2559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792735" name="14981d60-1547-11f0-994f-c75a5d2559b1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11051" name="197b07c0-1547-11f0-b89e-413782bf3b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0341" name="197b07c0-1547-11f0-b89e-413782bf3b8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Estrich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423090" name="c72f42f0-1547-11f0-a103-b96ce95b924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777982" name="c72f42f0-1547-11f0-a103-b96ce95b924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7241773" name="cd6672b0-1547-11f0-9846-e19b1d90531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484669" name="cd6672b0-1547-11f0-9846-e19b1d90531e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Rütihofstrasse 14, 8400 Winterthur </w:t>
          </w:r>
        </w:p>
        <w:p>
          <w:pPr>
            <w:spacing w:before="0" w:after="0"/>
          </w:pPr>
          <w:r>
            <w:t>234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