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Turmstrasse 23,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789847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721606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