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402672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56058" name="ca20f970-16ac-11f0-b209-eb6999da6f5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825356" name="d024e430-16ac-11f0-9735-31621fab65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535200" name="d024e430-16ac-11f0-9735-31621fab65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435281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14857" name="dd32df10-16ac-11f0-9592-2f06caca3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728117" name="e3a3bc70-16ac-11f0-a40b-df0899030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678319" name="e3a3bc70-16ac-11f0-a40b-df08990303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654858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845865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729981" name="f4aa41b0-16ac-11f0-a97a-c9b39a17e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428128" name="f4aa41b0-16ac-11f0-a97a-c9b39a17e08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484651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139473" name="0157a600-16ad-11f0-b8ee-55c9caa517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275656" name="09547a90-16ad-11f0-80f9-1f6f445ac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050467" name="09547a90-16ad-11f0-80f9-1f6f445ac68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Bodenschüttung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781474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379031" name="468bb680-16ad-11f0-a99b-21ee474270d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179451" name="4d81a260-16ad-11f0-823a-b1f129aff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862123" name="4d81a260-16ad-11f0-823a-b1f129aff1f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504845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06111" name="f5357540-16ad-11f0-aeae-eff1128a38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959524" name="f948b390-16ad-11f0-bcd8-1b875adcf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183714" name="f948b390-16ad-11f0-bcd8-1b875adcf3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70736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825598" name="1175d1a0-16ae-11f0-89aa-65514152f5e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788407" name="16416370-16ae-11f0-a1c6-494e80e552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35822" name="16416370-16ae-11f0-a1c6-494e80e5522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574530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259305" name="9fce2650-16b3-11f0-ab9a-2d236e9ac3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546483" name="a6d26a10-16b3-11f0-bef4-797eae828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883582" name="a6d26a10-16b3-11f0-bef4-797eae828c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331938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21791" name="b7eb65e0-16b3-11f0-a94a-9f899319671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02212" name="bc99abb0-16b3-11f0-b563-4d2d323a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028720" name="bc99abb0-16b3-11f0-b563-4d2d323a76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951719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505231" name="d5a14b40-16b3-11f0-ab58-dbc87647c9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130753" name="d8f4e310-16b3-11f0-bd0f-25acc858f7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564163" name="d8f4e310-16b3-11f0-bd0f-25acc858f7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87220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973832" name="eb32afd0-16b3-11f0-bf44-1ff5a8d7364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795701" name="f1436bd0-16b3-11f0-a2c8-0f6cbfd0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191571" name="f1436bd0-16b3-11f0-a2c8-0f6cbfd0c1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669418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544411" name="11061120-16b4-11f0-ad80-33fedf92787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205563" name="153785d0-16b4-11f0-945d-7f16a0370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509366" name="153785d0-16b4-11f0-945d-7f16a0370f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571672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7007" name="28153c10-16b4-11f0-a5a8-b764ec00501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332450" name="34c8bae0-16b4-11f0-a03d-57dc57d5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502034" name="34c8bae0-16b4-11f0-a03d-57dc57d5545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795598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385441" name="502546f0-16b4-11f0-8e50-c38cdf0bdf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267888" name="566ec630-16b4-11f0-9388-9b042cff8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063897" name="566ec630-16b4-11f0-9388-9b042cff82f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130287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726485" name="945d1d20-16b4-11f0-9c9f-ed58215be1b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206243" name="986c3cc0-16b4-11f0-980d-0315ebadc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424099" name="986c3cc0-16b4-11f0-980d-0315ebadc34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498277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509917" name="a54a7510-16b4-11f0-b101-9bbcd7ccfe4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3618" name="abc45320-16b4-11f0-9a3d-d91eb842b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53062" name="abc45320-16b4-11f0-9a3d-d91eb842bd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985998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201957" name="bce7d640-16b4-11f0-bbba-4ddf49593e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225011" name="c8fe2ab0-16b4-11f0-965e-61ba2eae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14132" name="c8fe2ab0-16b4-11f0-965e-61ba2eaef7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Entré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653780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014777" name="1a8dd600-16b5-11f0-84bb-698bede302f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558902" name="1f007260-16b5-11f0-9c86-11f13d3d18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648274" name="1f007260-16b5-11f0-9c86-11f13d3d18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239642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56756" name="5edbcc40-16b5-11f0-9c3a-c5f3e6ac514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146958" name="70dd0530-16b5-11f0-9370-3f4e4cd1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56880" name="70dd0530-16b5-11f0-9370-3f4e4cd1704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540434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16934" name="84ebe870-16b5-11f0-a7b6-ab1e0ff4e5c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568847" name="892ee950-16b5-11f0-b53e-1d71acba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753737" name="892ee950-16b5-11f0-b53e-1d71acba17e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049771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50624" name="93cc8070-16b5-11f0-b44c-99b83899981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345906" name="98614ad0-16b5-11f0-9fed-ff24b43a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327833" name="98614ad0-16b5-11f0-9fed-ff24b43a101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4981864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307967" name="b49ff980-16b5-11f0-94c1-fb4aeb7cdad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226166" name="b9a475a0-16b5-11f0-bf78-e511b8cda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796214" name="b9a475a0-16b5-11f0-bf78-e511b8cdad1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166604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29875" name="9a6bfd00-16b7-11f0-86ba-4fe048b3ca7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799457" name="a077aff0-16b7-11f0-81a0-cd838ef13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38316" name="a077aff0-16b7-11f0-81a0-cd838ef130c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842353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481035" name="b7094670-16b7-11f0-a4bb-6ddbe1f6e8f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351653" name="bc1849e0-16b7-11f0-bc10-e3e1192c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481593" name="bc1849e0-16b7-11f0-bc10-e3e1192c655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22457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137791" name="d4077490-16b7-11f0-8078-f5b5f737014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374493" name="deb5fba0-16b7-11f0-a130-03dec30d24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833954" name="deb5fba0-16b7-11f0-a130-03dec30d246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293083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627642" name="10c6e870-16b8-11f0-8fdf-e35b80f1f93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359094" name="18beb3f0-16b8-11f0-bc2a-df0864e10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460720" name="18beb3f0-16b8-11f0-bc2a-df0864e10ff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952799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331138" name="438c5830-16b8-11f0-8154-5757d3f7057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415403" name="4ac5dcc0-16b8-11f0-935d-03ab7ea1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002219" name="4ac5dcc0-16b8-11f0-935d-03ab7ea16f2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998309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461124" name="03da14b0-16b9-11f0-99ba-5b1a3de0b89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411880" name="119343b0-16b9-11f0-8104-05f5098d7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111729" name="119343b0-16b9-11f0-8104-05f5098d76b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Febsterrahmen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858398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93761" name="db4db870-16b9-11f0-abdc-53ec6dcd886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602896" name="deac73d0-16b9-11f0-a6cf-b14277bd3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20690" name="deac73d0-16b9-11f0-a6cf-b14277bd396b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