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Sonnenbergstrasse 3c, 8910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589557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324383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