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59806470" name="6f136150-19ed-11f0-8584-4dd534e9f7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3404541" name="6f136150-19ed-11f0-8584-4dd534e9f7d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7790048" name="762ed690-19ed-11f0-9746-1fad89ec916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0390322" name="762ed690-19ed-11f0-9746-1fad89ec916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/ Treppenhaus </w:t>
            </w:r>
          </w:p>
          <w:p>
            <w:pPr>
              <w:spacing w:before="0" w:after="0"/>
            </w:pPr>
            <w:r>
              <w:t>DG -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0780378" name="7ad00790-19ee-11f0-9faa-f77ad933a2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5202561" name="7ad00790-19ee-11f0-9faa-f77ad933a2d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0016770" name="7fac8950-19ee-11f0-a6bd-c915a76724f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9844139" name="7fac8950-19ee-11f0-a6bd-c915a76724ff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Sonnenbergstrasse 3c, 8910 Affoltern am Albis</w:t>
          </w:r>
        </w:p>
        <w:p>
          <w:pPr>
            <w:spacing w:before="0" w:after="0"/>
          </w:pPr>
          <w:r>
            <w:t>244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