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Sonnenbergstrasse 3c, 8910 Affoltern am Albis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244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75473030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4957742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